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8" w:type="dxa"/>
        <w:jc w:val="center"/>
        <w:tblLook w:val="04A0" w:firstRow="1" w:lastRow="0" w:firstColumn="1" w:lastColumn="0" w:noHBand="0" w:noVBand="1"/>
      </w:tblPr>
      <w:tblGrid>
        <w:gridCol w:w="4395"/>
        <w:gridCol w:w="5613"/>
      </w:tblGrid>
      <w:tr w:rsidR="00D74E5C">
        <w:trPr>
          <w:trHeight w:val="917"/>
          <w:jc w:val="center"/>
        </w:trPr>
        <w:tc>
          <w:tcPr>
            <w:tcW w:w="4395" w:type="dxa"/>
          </w:tcPr>
          <w:bookmarkStart w:id="0" w:name="_GoBack"/>
          <w:bookmarkEnd w:id="0"/>
          <w:p w:rsidR="00D74E5C" w:rsidRDefault="00F5426A">
            <w:pPr>
              <w:spacing w:before="120" w:after="0" w:line="278" w:lineRule="auto"/>
              <w:rPr>
                <w:b/>
                <w:szCs w:val="26"/>
              </w:rPr>
            </w:pPr>
            <w:r>
              <w:rPr>
                <w:b/>
                <w:noProof/>
                <w:szCs w:val="26"/>
              </w:rPr>
              <mc:AlternateContent>
                <mc:Choice Requires="wps">
                  <w:drawing>
                    <wp:anchor distT="0" distB="0" distL="114300" distR="114300" simplePos="0" relativeHeight="251659264" behindDoc="0" locked="0" layoutInCell="1" allowOverlap="1">
                      <wp:simplePos x="0" y="0"/>
                      <wp:positionH relativeFrom="column">
                        <wp:posOffset>800735</wp:posOffset>
                      </wp:positionH>
                      <wp:positionV relativeFrom="paragraph">
                        <wp:posOffset>328295</wp:posOffset>
                      </wp:positionV>
                      <wp:extent cx="876300" cy="0"/>
                      <wp:effectExtent l="33655" t="18415" r="42545" b="76835"/>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a:ln w="635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3.05pt;margin-top:25.85pt;height:0pt;width:69pt;z-index:251659264;mso-width-relative:page;mso-height-relative:page;" filled="f" stroked="t" coordsize="21600,21600" o:gfxdata="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Kzto9gAAAAJAQAADwAAAAAAAAABACAA&#10;AAAiAAAAZHJzL2Rvd25yZXYueG1sUEsBAhQAFAAAAAgAh07iQHZWFIQNAgAASAQAAA4AAAAAAAAA&#10;AQAgAAAAJwEAAGRycy9lMm9Eb2MueG1sUEsFBgAAAAAGAAYAWQEAAKYFAAAAAA==&#10;">
                      <v:fill on="f" focussize="0,0"/>
                      <v:stroke weight="0.5pt" color="#000000 [3213]" joinstyle="round"/>
                      <v:imagedata o:title=""/>
                      <o:lock v:ext="edit" aspectratio="f"/>
                      <v:shadow on="t" color="#000000" opacity="24903f" offset="0pt,1.5748031496063pt" origin="0f,32768f" matrix="65536f,0f,0f,65536f"/>
                    </v:line>
                  </w:pict>
                </mc:Fallback>
              </mc:AlternateContent>
            </w:r>
            <w:r>
              <w:rPr>
                <w:b/>
                <w:szCs w:val="26"/>
              </w:rPr>
              <w:t>BỘ KHOA HỌC VÀ CÔNG NGHỆ</w:t>
            </w:r>
          </w:p>
        </w:tc>
        <w:tc>
          <w:tcPr>
            <w:tcW w:w="5613" w:type="dxa"/>
          </w:tcPr>
          <w:p w:rsidR="00D74E5C" w:rsidRDefault="00F5426A">
            <w:pPr>
              <w:spacing w:after="0" w:line="240" w:lineRule="auto"/>
              <w:rPr>
                <w:b/>
                <w:spacing w:val="-6"/>
                <w:szCs w:val="26"/>
              </w:rPr>
            </w:pPr>
            <w:r>
              <w:rPr>
                <w:b/>
                <w:spacing w:val="-6"/>
                <w:szCs w:val="26"/>
              </w:rPr>
              <w:t>CỘNG HÒA XÃ HỘI CHỦ NGHĨA VIỆT NAM</w:t>
            </w:r>
          </w:p>
          <w:p w:rsidR="00D74E5C" w:rsidRDefault="00F5426A">
            <w:pPr>
              <w:spacing w:after="0" w:line="240" w:lineRule="auto"/>
              <w:jc w:val="center"/>
              <w:rPr>
                <w:b/>
                <w:szCs w:val="26"/>
              </w:rPr>
            </w:pPr>
            <w:r>
              <w:rPr>
                <w:b/>
                <w:noProof/>
                <w:szCs w:val="26"/>
              </w:rPr>
              <mc:AlternateContent>
                <mc:Choice Requires="wps">
                  <w:drawing>
                    <wp:anchor distT="0" distB="0" distL="114300" distR="114300" simplePos="0" relativeHeight="251662336" behindDoc="0" locked="0" layoutInCell="1" allowOverlap="1">
                      <wp:simplePos x="0" y="0"/>
                      <wp:positionH relativeFrom="column">
                        <wp:posOffset>705485</wp:posOffset>
                      </wp:positionH>
                      <wp:positionV relativeFrom="paragraph">
                        <wp:posOffset>222250</wp:posOffset>
                      </wp:positionV>
                      <wp:extent cx="2019300" cy="0"/>
                      <wp:effectExtent l="33655" t="18415" r="42545" b="76835"/>
                      <wp:wrapNone/>
                      <wp:docPr id="5" name="Straight Connector 5"/>
                      <wp:cNvGraphicFramePr/>
                      <a:graphic xmlns:a="http://schemas.openxmlformats.org/drawingml/2006/main">
                        <a:graphicData uri="http://schemas.microsoft.com/office/word/2010/wordprocessingShape">
                          <wps:wsp>
                            <wps:cNvCnPr/>
                            <wps:spPr>
                              <a:xfrm>
                                <a:off x="0" y="0"/>
                                <a:ext cx="2019300" cy="0"/>
                              </a:xfrm>
                              <a:prstGeom prst="line">
                                <a:avLst/>
                              </a:prstGeom>
                              <a:ln w="635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5.55pt;margin-top:17.5pt;height:0pt;width:159pt;z-index:251662336;mso-width-relative:page;mso-height-relative:page;" filled="f" stroked="t" coordsize="21600,21600" o:gfxdata="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FwyLcNUAAAAJAQAADwAAAAAAAAABACAAAAAi&#10;AAAAZHJzL2Rvd25yZXYueG1sUEsBAhQAFAAAAAgAh07iQLyz8hgNAgAASQQAAA4AAAAAAAAAAQAg&#10;AAAAJAEAAGRycy9lMm9Eb2MueG1sUEsFBgAAAAAGAAYAWQEAAKMFAAAAAA==&#10;">
                      <v:fill on="f" focussize="0,0"/>
                      <v:stroke weight="0.5pt" color="#000000 [3213]" joinstyle="round"/>
                      <v:imagedata o:title=""/>
                      <o:lock v:ext="edit" aspectratio="f"/>
                      <v:shadow on="t" color="#000000" opacity="24903f" offset="0pt,1.5748031496063pt" origin="0f,32768f" matrix="65536f,0f,0f,65536f"/>
                    </v:line>
                  </w:pict>
                </mc:Fallback>
              </mc:AlternateContent>
            </w:r>
            <w:r>
              <w:rPr>
                <w:b/>
                <w:szCs w:val="26"/>
              </w:rPr>
              <w:t>Độc lập - Tự do - Hạnh phúc</w:t>
            </w:r>
          </w:p>
        </w:tc>
      </w:tr>
      <w:tr w:rsidR="00D74E5C">
        <w:trPr>
          <w:trHeight w:val="559"/>
          <w:jc w:val="center"/>
        </w:trPr>
        <w:tc>
          <w:tcPr>
            <w:tcW w:w="4395" w:type="dxa"/>
          </w:tcPr>
          <w:p w:rsidR="00D74E5C" w:rsidRDefault="00F5426A">
            <w:pPr>
              <w:spacing w:before="120" w:after="0" w:line="278" w:lineRule="auto"/>
              <w:jc w:val="center"/>
              <w:rPr>
                <w:szCs w:val="26"/>
              </w:rPr>
            </w:pPr>
            <w:r>
              <w:rPr>
                <w:szCs w:val="26"/>
              </w:rPr>
              <w:t>Số:       /2026/TT-BKHCN</w:t>
            </w:r>
          </w:p>
        </w:tc>
        <w:tc>
          <w:tcPr>
            <w:tcW w:w="5613" w:type="dxa"/>
          </w:tcPr>
          <w:p w:rsidR="00D74E5C" w:rsidRDefault="00F5426A">
            <w:pPr>
              <w:spacing w:before="120" w:after="0" w:line="278" w:lineRule="auto"/>
              <w:jc w:val="center"/>
              <w:rPr>
                <w:szCs w:val="26"/>
              </w:rPr>
            </w:pPr>
            <w:r>
              <w:rPr>
                <w:i/>
                <w:szCs w:val="26"/>
              </w:rPr>
              <w:t>Hà Nội, ngày      tháng       năm 2026</w:t>
            </w:r>
          </w:p>
        </w:tc>
      </w:tr>
    </w:tbl>
    <w:p w:rsidR="00D74E5C" w:rsidRDefault="00F5426A">
      <w:pPr>
        <w:spacing w:before="120" w:after="0" w:line="278" w:lineRule="auto"/>
        <w:jc w:val="center"/>
        <w:rPr>
          <w:b/>
          <w:sz w:val="28"/>
        </w:rPr>
      </w:pPr>
      <w:r>
        <w:rPr>
          <w:b/>
          <w:noProof/>
          <w:sz w:val="28"/>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81280</wp:posOffset>
                </wp:positionV>
                <wp:extent cx="1412875" cy="568325"/>
                <wp:effectExtent l="0" t="0" r="15875" b="22860"/>
                <wp:wrapNone/>
                <wp:docPr id="2" name="Rectangle 2"/>
                <wp:cNvGraphicFramePr/>
                <a:graphic xmlns:a="http://schemas.openxmlformats.org/drawingml/2006/main">
                  <a:graphicData uri="http://schemas.microsoft.com/office/word/2010/wordprocessingShape">
                    <wps:wsp>
                      <wps:cNvSpPr/>
                      <wps:spPr>
                        <a:xfrm>
                          <a:off x="0" y="0"/>
                          <a:ext cx="1413163" cy="568036"/>
                        </a:xfrm>
                        <a:prstGeom prst="rect">
                          <a:avLst/>
                        </a:prstGeom>
                        <a:ln w="6350"/>
                      </wps:spPr>
                      <wps:style>
                        <a:lnRef idx="2">
                          <a:schemeClr val="dk1"/>
                        </a:lnRef>
                        <a:fillRef idx="1">
                          <a:schemeClr val="lt1"/>
                        </a:fillRef>
                        <a:effectRef idx="0">
                          <a:schemeClr val="dk1"/>
                        </a:effectRef>
                        <a:fontRef idx="minor">
                          <a:schemeClr val="dk1"/>
                        </a:fontRef>
                      </wps:style>
                      <wps:txbx>
                        <w:txbxContent>
                          <w:p w:rsidR="00D74E5C" w:rsidRDefault="00F5426A">
                            <w:pPr>
                              <w:spacing w:after="0" w:line="240" w:lineRule="auto"/>
                              <w:jc w:val="center"/>
                              <w:rPr>
                                <w:b/>
                              </w:rPr>
                            </w:pPr>
                            <w:r>
                              <w:rPr>
                                <w:b/>
                              </w:rPr>
                              <w:t>Dự thảo</w:t>
                            </w:r>
                          </w:p>
                          <w:p w:rsidR="00D74E5C" w:rsidRDefault="00F5426A">
                            <w:pPr>
                              <w:spacing w:after="0" w:line="240" w:lineRule="auto"/>
                              <w:jc w:val="center"/>
                              <w:rPr>
                                <w:b/>
                              </w:rPr>
                            </w:pPr>
                            <w:r>
                              <w:rPr>
                                <w:b/>
                              </w:rPr>
                              <w:t xml:space="preserve"> phiên bản 3.0</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 o:spid="_x0000_s1026" o:spt="1" style="position:absolute;left:0pt;margin-left:18pt;margin-top:6.4pt;height:44.75pt;width:111.25pt;z-index:251660288;v-text-anchor:middle;mso-width-relative:page;mso-height-relative:page;" fillcolor="#FFFFFF [3201]" filled="t" stroked="t" coordsize="21600,21600" o:gfxdata="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ADn5vYAAAACQEAAA8AAAAAAAAAAQAgAAAAIgAAAGRycy9kb3ducmV2LnhtbFBLAQIUABQAAAAI&#10;AIdO4kAiUfVkXwIAAOoEAAAOAAAAAAAAAAEAIAAAACcBAABkcnMvZTJvRG9jLnhtbFBLBQYAAAAA&#10;BgAGAFkBAAD4BQAAAAA=&#10;">
                <v:fill on="t" focussize="0,0"/>
                <v:stroke weight="0.5pt" color="#000000 [3200]" joinstyle="round"/>
                <v:imagedata o:title=""/>
                <o:lock v:ext="edit" aspectratio="f"/>
                <v:textbox>
                  <w:txbxContent>
                    <w:p w14:paraId="77680A58">
                      <w:pPr>
                        <w:spacing w:after="0" w:line="240" w:lineRule="auto"/>
                        <w:jc w:val="center"/>
                        <w:rPr>
                          <w:b/>
                        </w:rPr>
                      </w:pPr>
                      <w:r>
                        <w:rPr>
                          <w:b/>
                        </w:rPr>
                        <w:t>Dự thảo</w:t>
                      </w:r>
                    </w:p>
                    <w:p w14:paraId="5DFA4200">
                      <w:pPr>
                        <w:spacing w:after="0" w:line="240" w:lineRule="auto"/>
                        <w:jc w:val="center"/>
                        <w:rPr>
                          <w:b/>
                        </w:rPr>
                      </w:pPr>
                      <w:r>
                        <w:rPr>
                          <w:b/>
                        </w:rPr>
                        <w:t xml:space="preserve"> phiên bản 3.0</w:t>
                      </w:r>
                    </w:p>
                  </w:txbxContent>
                </v:textbox>
              </v:rect>
            </w:pict>
          </mc:Fallback>
        </mc:AlternateContent>
      </w:r>
    </w:p>
    <w:p w:rsidR="00D74E5C" w:rsidRDefault="00D74E5C">
      <w:pPr>
        <w:spacing w:before="120" w:after="0" w:line="278" w:lineRule="auto"/>
        <w:jc w:val="center"/>
        <w:rPr>
          <w:b/>
          <w:sz w:val="28"/>
        </w:rPr>
      </w:pPr>
    </w:p>
    <w:p w:rsidR="00D74E5C" w:rsidRDefault="00F5426A">
      <w:pPr>
        <w:spacing w:before="120" w:after="0" w:line="278" w:lineRule="auto"/>
        <w:jc w:val="center"/>
      </w:pPr>
      <w:r>
        <w:rPr>
          <w:b/>
          <w:sz w:val="28"/>
        </w:rPr>
        <w:t>THÔNG TƯ</w:t>
      </w:r>
    </w:p>
    <w:p w:rsidR="00D74E5C" w:rsidRDefault="00F5426A">
      <w:pPr>
        <w:spacing w:after="0" w:line="240" w:lineRule="auto"/>
        <w:jc w:val="center"/>
        <w:rPr>
          <w:b/>
          <w:sz w:val="28"/>
          <w:szCs w:val="24"/>
        </w:rPr>
      </w:pPr>
      <w:r>
        <w:rPr>
          <w:b/>
          <w:sz w:val="28"/>
          <w:szCs w:val="24"/>
        </w:rPr>
        <w:t>Hướng dẫn Khung đạo đức trí tuệ nhân tạo quốc gia</w:t>
      </w:r>
    </w:p>
    <w:p w:rsidR="00D74E5C" w:rsidRDefault="00F5426A">
      <w:pPr>
        <w:spacing w:before="120" w:after="120" w:line="240" w:lineRule="auto"/>
        <w:rPr>
          <w:sz w:val="28"/>
          <w:szCs w:val="24"/>
        </w:rPr>
      </w:pPr>
      <w:r>
        <w:rPr>
          <w:b/>
          <w:noProof/>
          <w:szCs w:val="26"/>
        </w:rPr>
        <mc:AlternateContent>
          <mc:Choice Requires="wps">
            <w:drawing>
              <wp:anchor distT="0" distB="0" distL="114300" distR="114300" simplePos="0" relativeHeight="251663360" behindDoc="0" locked="0" layoutInCell="1" allowOverlap="1">
                <wp:simplePos x="0" y="0"/>
                <wp:positionH relativeFrom="column">
                  <wp:posOffset>2219325</wp:posOffset>
                </wp:positionH>
                <wp:positionV relativeFrom="paragraph">
                  <wp:posOffset>56515</wp:posOffset>
                </wp:positionV>
                <wp:extent cx="1295400" cy="0"/>
                <wp:effectExtent l="33655" t="18415" r="42545" b="76835"/>
                <wp:wrapNone/>
                <wp:docPr id="6" name="Straight Connector 6"/>
                <wp:cNvGraphicFramePr/>
                <a:graphic xmlns:a="http://schemas.openxmlformats.org/drawingml/2006/main">
                  <a:graphicData uri="http://schemas.microsoft.com/office/word/2010/wordprocessingShape">
                    <wps:wsp>
                      <wps:cNvCnPr/>
                      <wps:spPr>
                        <a:xfrm>
                          <a:off x="0" y="0"/>
                          <a:ext cx="1295400" cy="0"/>
                        </a:xfrm>
                        <a:prstGeom prst="line">
                          <a:avLst/>
                        </a:prstGeom>
                        <a:ln w="635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74.75pt;margin-top:4.45pt;height:0pt;width:102pt;z-index:251663360;mso-width-relative:page;mso-height-relative:page;" filled="f" stroked="t" coordsize="21600,21600" o:gfxdata="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p4Xi11wAAAAcBAAAPAAAAAAAAAAEAIAAA&#10;ACIAAABkcnMvZG93bnJldi54bWxQSwECFAAUAAAACACHTuJAHZUOcg0CAABJBAAADgAAAAAAAAAB&#10;ACAAAAAmAQAAZHJzL2Uyb0RvYy54bWxQSwUGAAAAAAYABgBZAQAApQUAAAAA&#10;">
                <v:fill on="f" focussize="0,0"/>
                <v:stroke weight="0.5pt" color="#000000 [3213]" joinstyle="round"/>
                <v:imagedata o:title=""/>
                <o:lock v:ext="edit" aspectratio="f"/>
                <v:shadow on="t" color="#000000" opacity="24903f" offset="0pt,1.5748031496063pt" origin="0f,32768f" matrix="65536f,0f,0f,65536f"/>
              </v:line>
            </w:pict>
          </mc:Fallback>
        </mc:AlternateContent>
      </w:r>
    </w:p>
    <w:p w:rsidR="00D74E5C" w:rsidRDefault="00F5426A">
      <w:pPr>
        <w:spacing w:before="60" w:after="60" w:line="240" w:lineRule="auto"/>
        <w:ind w:firstLineChars="300" w:firstLine="810"/>
        <w:rPr>
          <w:rFonts w:ascii="Times New Roman Italic" w:hAnsi="Times New Roman Italic"/>
          <w:i/>
          <w:iCs/>
          <w:spacing w:val="-10"/>
          <w:sz w:val="28"/>
          <w:szCs w:val="24"/>
        </w:rPr>
      </w:pPr>
      <w:r>
        <w:rPr>
          <w:rFonts w:ascii="Times New Roman Italic" w:hAnsi="Times New Roman Italic"/>
          <w:i/>
          <w:iCs/>
          <w:spacing w:val="-10"/>
          <w:sz w:val="28"/>
          <w:szCs w:val="24"/>
        </w:rPr>
        <w:t xml:space="preserve">Căn cứ </w:t>
      </w:r>
      <w:r>
        <w:rPr>
          <w:rFonts w:ascii="Times New Roman Italic" w:hAnsi="Times New Roman Italic"/>
          <w:i/>
          <w:iCs/>
          <w:spacing w:val="-10"/>
          <w:sz w:val="28"/>
          <w:szCs w:val="24"/>
        </w:rPr>
        <w:t>Luật Trí tuệ nhân tạo số 134/2025/QH15 ngày 10 tháng 12 năm 2025;</w:t>
      </w:r>
    </w:p>
    <w:p w:rsidR="00D74E5C" w:rsidRDefault="00F5426A">
      <w:pPr>
        <w:spacing w:before="60" w:after="60" w:line="240" w:lineRule="auto"/>
        <w:ind w:firstLineChars="278" w:firstLine="778"/>
        <w:jc w:val="both"/>
        <w:rPr>
          <w:i/>
          <w:iCs/>
          <w:sz w:val="28"/>
          <w:szCs w:val="24"/>
        </w:rPr>
      </w:pPr>
      <w:r>
        <w:rPr>
          <w:i/>
          <w:iCs/>
          <w:sz w:val="28"/>
          <w:szCs w:val="24"/>
        </w:rPr>
        <w:t>Căn cứ Nghị định số 55/2025/NĐ-CP ngày 02 tháng 3 năm 2025 của Chính phủ quy định chức năng, nhiệm vụ, quyền hạn và cơ cấu tổ chức của Bộ Khoa học và Công nghệ;</w:t>
      </w:r>
    </w:p>
    <w:p w:rsidR="00D74E5C" w:rsidRDefault="00F5426A">
      <w:pPr>
        <w:spacing w:before="60" w:after="60" w:line="240" w:lineRule="auto"/>
        <w:ind w:firstLineChars="278" w:firstLine="751"/>
        <w:rPr>
          <w:i/>
          <w:iCs/>
          <w:sz w:val="28"/>
          <w:szCs w:val="24"/>
        </w:rPr>
      </w:pPr>
      <w:r>
        <w:rPr>
          <w:rFonts w:ascii="Times New Roman Italic" w:hAnsi="Times New Roman Italic"/>
          <w:i/>
          <w:iCs/>
          <w:spacing w:val="-10"/>
          <w:sz w:val="28"/>
          <w:szCs w:val="24"/>
        </w:rPr>
        <w:t xml:space="preserve">Theo đề nghị của Viện trưởng </w:t>
      </w:r>
      <w:r>
        <w:rPr>
          <w:rFonts w:ascii="Times New Roman Italic" w:hAnsi="Times New Roman Italic"/>
          <w:i/>
          <w:iCs/>
          <w:spacing w:val="-10"/>
          <w:sz w:val="28"/>
          <w:szCs w:val="24"/>
        </w:rPr>
        <w:t>Viện Công nghệ số và Chuyển đổi số quốc gia và Vụ trưởng vụ Pháp chế;</w:t>
      </w:r>
    </w:p>
    <w:p w:rsidR="00D74E5C" w:rsidRDefault="00F5426A">
      <w:pPr>
        <w:spacing w:before="60" w:after="60" w:line="240" w:lineRule="auto"/>
        <w:ind w:firstLineChars="278" w:firstLine="778"/>
        <w:rPr>
          <w:i/>
          <w:iCs/>
          <w:sz w:val="28"/>
          <w:szCs w:val="24"/>
        </w:rPr>
      </w:pPr>
      <w:r>
        <w:rPr>
          <w:i/>
          <w:iCs/>
          <w:sz w:val="28"/>
          <w:szCs w:val="24"/>
        </w:rPr>
        <w:t>Bộ trưởng Bộ Khoa học và Công nghệ hướng dẫn Khung đạo đức trí tuệ nhân tạo quốc gia như sau:</w:t>
      </w:r>
    </w:p>
    <w:p w:rsidR="00D74E5C" w:rsidRDefault="00F5426A">
      <w:pPr>
        <w:pStyle w:val="Heading1"/>
        <w:keepNext w:val="0"/>
        <w:keepLines w:val="0"/>
        <w:spacing w:before="60" w:after="60" w:line="240" w:lineRule="auto"/>
        <w:jc w:val="center"/>
        <w:rPr>
          <w:rFonts w:ascii="Times New Roman" w:hAnsi="Times New Roman" w:cs="Times New Roman"/>
          <w:color w:val="auto"/>
        </w:rPr>
      </w:pPr>
      <w:r>
        <w:rPr>
          <w:rFonts w:ascii="Times New Roman" w:hAnsi="Times New Roman" w:cs="Times New Roman"/>
          <w:color w:val="auto"/>
        </w:rPr>
        <w:t>Chương I</w:t>
      </w:r>
      <w:r>
        <w:rPr>
          <w:rFonts w:ascii="Times New Roman" w:hAnsi="Times New Roman" w:cs="Times New Roman"/>
          <w:color w:val="auto"/>
        </w:rPr>
        <w:br/>
        <w:t>QUY Đ</w:t>
      </w:r>
      <w:r>
        <w:rPr>
          <w:rFonts w:ascii="Times New Roman" w:hAnsi="Times New Roman" w:cs="Times New Roman"/>
          <w:color w:val="auto"/>
        </w:rPr>
        <w:t>Ị</w:t>
      </w:r>
      <w:r>
        <w:rPr>
          <w:rFonts w:ascii="Times New Roman" w:hAnsi="Times New Roman" w:cs="Times New Roman"/>
          <w:color w:val="auto"/>
        </w:rPr>
        <w:t>NH CHUNG</w:t>
      </w:r>
    </w:p>
    <w:p w:rsidR="00D74E5C" w:rsidRDefault="00D74E5C">
      <w:pPr>
        <w:spacing w:before="60" w:after="60" w:line="240" w:lineRule="auto"/>
      </w:pP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1. Ph</w:t>
      </w:r>
      <w:r>
        <w:rPr>
          <w:rFonts w:ascii="Times New Roman" w:hAnsi="Times New Roman" w:cs="Times New Roman"/>
          <w:color w:val="auto"/>
          <w:sz w:val="28"/>
          <w:szCs w:val="28"/>
        </w:rPr>
        <w:t>ạ</w:t>
      </w:r>
      <w:r>
        <w:rPr>
          <w:rFonts w:ascii="Times New Roman" w:hAnsi="Times New Roman" w:cs="Times New Roman"/>
          <w:color w:val="auto"/>
          <w:sz w:val="28"/>
          <w:szCs w:val="28"/>
        </w:rPr>
        <w:t>m vi đi</w:t>
      </w:r>
      <w:r>
        <w:rPr>
          <w:rFonts w:ascii="Times New Roman" w:hAnsi="Times New Roman" w:cs="Times New Roman"/>
          <w:color w:val="auto"/>
          <w:sz w:val="28"/>
          <w:szCs w:val="28"/>
        </w:rPr>
        <w:t>ề</w:t>
      </w:r>
      <w:r>
        <w:rPr>
          <w:rFonts w:ascii="Times New Roman" w:hAnsi="Times New Roman" w:cs="Times New Roman"/>
          <w:color w:val="auto"/>
          <w:sz w:val="28"/>
          <w:szCs w:val="28"/>
        </w:rPr>
        <w:t>u ch</w:t>
      </w:r>
      <w:r>
        <w:rPr>
          <w:rFonts w:ascii="Times New Roman" w:hAnsi="Times New Roman" w:cs="Times New Roman"/>
          <w:color w:val="auto"/>
          <w:sz w:val="28"/>
          <w:szCs w:val="28"/>
        </w:rPr>
        <w:t>ỉ</w:t>
      </w:r>
      <w:r>
        <w:rPr>
          <w:rFonts w:ascii="Times New Roman" w:hAnsi="Times New Roman" w:cs="Times New Roman"/>
          <w:color w:val="auto"/>
          <w:sz w:val="28"/>
          <w:szCs w:val="28"/>
        </w:rPr>
        <w:t>nh</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 xml:space="preserve">Thông tư này hướng dẫn các tiêu chí của </w:t>
      </w:r>
      <w:r>
        <w:rPr>
          <w:rFonts w:cs="Times New Roman"/>
          <w:sz w:val="28"/>
          <w:szCs w:val="28"/>
        </w:rPr>
        <w:t>Khung đạo đức trí tuệ nhân tạo quốc gia.</w:t>
      </w:r>
    </w:p>
    <w:p w:rsidR="00D74E5C" w:rsidRDefault="00F5426A">
      <w:pPr>
        <w:pStyle w:val="Heading2"/>
        <w:keepNext w:val="0"/>
        <w:keepLines w:val="0"/>
        <w:widowControl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2. Đ</w:t>
      </w:r>
      <w:r>
        <w:rPr>
          <w:rFonts w:ascii="Times New Roman" w:hAnsi="Times New Roman" w:cs="Times New Roman"/>
          <w:color w:val="auto"/>
          <w:sz w:val="28"/>
          <w:szCs w:val="28"/>
        </w:rPr>
        <w:t>ố</w:t>
      </w:r>
      <w:r>
        <w:rPr>
          <w:rFonts w:ascii="Times New Roman" w:hAnsi="Times New Roman" w:cs="Times New Roman"/>
          <w:color w:val="auto"/>
          <w:sz w:val="28"/>
          <w:szCs w:val="28"/>
        </w:rPr>
        <w:t>i tư</w:t>
      </w:r>
      <w:r>
        <w:rPr>
          <w:rFonts w:ascii="Times New Roman" w:hAnsi="Times New Roman" w:cs="Times New Roman"/>
          <w:color w:val="auto"/>
          <w:sz w:val="28"/>
          <w:szCs w:val="28"/>
        </w:rPr>
        <w:t>ợ</w:t>
      </w:r>
      <w:r>
        <w:rPr>
          <w:rFonts w:ascii="Times New Roman" w:hAnsi="Times New Roman" w:cs="Times New Roman"/>
          <w:color w:val="auto"/>
          <w:sz w:val="28"/>
          <w:szCs w:val="28"/>
        </w:rPr>
        <w:t>ng áp d</w:t>
      </w:r>
      <w:r>
        <w:rPr>
          <w:rFonts w:ascii="Times New Roman" w:hAnsi="Times New Roman" w:cs="Times New Roman"/>
          <w:color w:val="auto"/>
          <w:sz w:val="28"/>
          <w:szCs w:val="28"/>
        </w:rPr>
        <w:t>ụ</w:t>
      </w:r>
      <w:r>
        <w:rPr>
          <w:rFonts w:ascii="Times New Roman" w:hAnsi="Times New Roman" w:cs="Times New Roman"/>
          <w:color w:val="auto"/>
          <w:sz w:val="28"/>
          <w:szCs w:val="28"/>
        </w:rPr>
        <w:t>ng</w:t>
      </w:r>
    </w:p>
    <w:p w:rsidR="00D74E5C" w:rsidRDefault="00F5426A">
      <w:pPr>
        <w:spacing w:before="60" w:after="60" w:line="240" w:lineRule="auto"/>
        <w:ind w:firstLineChars="202" w:firstLine="566"/>
        <w:jc w:val="both"/>
        <w:rPr>
          <w:sz w:val="28"/>
          <w:szCs w:val="28"/>
        </w:rPr>
      </w:pPr>
      <w:r>
        <w:rPr>
          <w:sz w:val="28"/>
          <w:szCs w:val="28"/>
        </w:rPr>
        <w:t>Thông tư này áp dụng đối với cơ quan quản lý nhà nước; tổ chức, cá nhân tham gia thiết kế, phát triển, cung cấp, triển khai, vận hành hoặc sử dụng hệ thống trí tuệ nhân tạo phục vụ hoạt độn</w:t>
      </w:r>
      <w:r>
        <w:rPr>
          <w:sz w:val="28"/>
          <w:szCs w:val="28"/>
        </w:rPr>
        <w:t>g quản lý nhà nước và cung cấp dịch vụ công.</w:t>
      </w:r>
      <w:r>
        <w:rPr>
          <w:sz w:val="28"/>
          <w:szCs w:val="28"/>
        </w:rPr>
        <w:br/>
        <w:t xml:space="preserve">Thông tư này là căn cứ để các tổ chức, doanh nghiệp tham chiếu xây dựng quy tắc ứng xử nội bộ và thực hiện tự đánh giá mức độ tuân thủ các nguyên tắc đạo đức trí tuệ nhân tạo trong các hoạt động có liên quan. </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w:t>
      </w:r>
      <w:r>
        <w:rPr>
          <w:rFonts w:ascii="Times New Roman" w:hAnsi="Times New Roman" w:cs="Times New Roman"/>
          <w:color w:val="auto"/>
          <w:sz w:val="28"/>
          <w:szCs w:val="28"/>
        </w:rPr>
        <w:t>i</w:t>
      </w:r>
      <w:r>
        <w:rPr>
          <w:rFonts w:ascii="Times New Roman" w:hAnsi="Times New Roman" w:cs="Times New Roman"/>
          <w:color w:val="auto"/>
          <w:sz w:val="28"/>
          <w:szCs w:val="28"/>
        </w:rPr>
        <w:t>ề</w:t>
      </w:r>
      <w:r>
        <w:rPr>
          <w:rFonts w:ascii="Times New Roman" w:hAnsi="Times New Roman" w:cs="Times New Roman"/>
          <w:color w:val="auto"/>
          <w:sz w:val="28"/>
          <w:szCs w:val="28"/>
        </w:rPr>
        <w:t>u 3. Gi</w:t>
      </w:r>
      <w:r>
        <w:rPr>
          <w:rFonts w:ascii="Times New Roman" w:hAnsi="Times New Roman" w:cs="Times New Roman"/>
          <w:color w:val="auto"/>
          <w:sz w:val="28"/>
          <w:szCs w:val="28"/>
        </w:rPr>
        <w:t>ả</w:t>
      </w:r>
      <w:r>
        <w:rPr>
          <w:rFonts w:ascii="Times New Roman" w:hAnsi="Times New Roman" w:cs="Times New Roman"/>
          <w:color w:val="auto"/>
          <w:sz w:val="28"/>
          <w:szCs w:val="28"/>
        </w:rPr>
        <w:t>i thích t</w:t>
      </w:r>
      <w:r>
        <w:rPr>
          <w:rFonts w:ascii="Times New Roman" w:hAnsi="Times New Roman" w:cs="Times New Roman"/>
          <w:color w:val="auto"/>
          <w:sz w:val="28"/>
          <w:szCs w:val="28"/>
        </w:rPr>
        <w:t>ừ</w:t>
      </w:r>
      <w:r>
        <w:rPr>
          <w:rFonts w:ascii="Times New Roman" w:hAnsi="Times New Roman" w:cs="Times New Roman"/>
          <w:color w:val="auto"/>
          <w:sz w:val="28"/>
          <w:szCs w:val="28"/>
        </w:rPr>
        <w:t xml:space="preserve"> ng</w:t>
      </w:r>
      <w:r>
        <w:rPr>
          <w:rFonts w:ascii="Times New Roman" w:hAnsi="Times New Roman" w:cs="Times New Roman"/>
          <w:color w:val="auto"/>
          <w:sz w:val="28"/>
          <w:szCs w:val="28"/>
        </w:rPr>
        <w:t>ữ</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Theo thông tư này, các thuật ngữ được hiểu như sau:</w:t>
      </w:r>
    </w:p>
    <w:p w:rsidR="00D74E5C" w:rsidRDefault="00F5426A">
      <w:pPr>
        <w:spacing w:before="60" w:after="60" w:line="240" w:lineRule="auto"/>
        <w:ind w:firstLineChars="202" w:firstLine="566"/>
        <w:jc w:val="both"/>
        <w:rPr>
          <w:sz w:val="28"/>
          <w:szCs w:val="28"/>
        </w:rPr>
      </w:pPr>
      <w:r>
        <w:rPr>
          <w:sz w:val="28"/>
          <w:szCs w:val="28"/>
        </w:rPr>
        <w:t>1. “Đạo đức trí tuệ nhân tạo” là hệ giá trị, nguyên tắc và chuẩn mực định hướng việc thiết kế, phát triển, cung cấp, triển khai và sử dụng hệ thống trí tuệ nhân tạo nhằm bảo đảm t</w:t>
      </w:r>
      <w:r>
        <w:rPr>
          <w:sz w:val="28"/>
          <w:szCs w:val="28"/>
        </w:rPr>
        <w:t>ôn trọng con người, quyền con người, lợi ích công cộng và phát triển bền vững.</w:t>
      </w:r>
    </w:p>
    <w:p w:rsidR="00D74E5C" w:rsidRDefault="00F5426A">
      <w:pPr>
        <w:spacing w:before="60" w:after="60" w:line="240" w:lineRule="auto"/>
        <w:ind w:firstLineChars="202" w:firstLine="566"/>
        <w:jc w:val="both"/>
        <w:rPr>
          <w:sz w:val="28"/>
          <w:szCs w:val="28"/>
        </w:rPr>
      </w:pPr>
      <w:r>
        <w:rPr>
          <w:sz w:val="28"/>
          <w:szCs w:val="28"/>
        </w:rPr>
        <w:t>2. “Trí tuệ nhân tạo có trách nhiệm” là phương pháp tiếp cận quản trị và kỹ thuật nhằm bảo đảm hệ thống trí tuệ nhân tạo được phát triển và vận hành an toàn, minh bạch, công bằn</w:t>
      </w:r>
      <w:r>
        <w:rPr>
          <w:sz w:val="28"/>
          <w:szCs w:val="28"/>
        </w:rPr>
        <w:t>g, có khả năng giải trình, tôn trọng quyền con người và tuân</w:t>
      </w:r>
      <w:r>
        <w:rPr>
          <w:strike/>
          <w:sz w:val="28"/>
          <w:szCs w:val="28"/>
        </w:rPr>
        <w:t xml:space="preserve"> </w:t>
      </w:r>
      <w:r>
        <w:rPr>
          <w:sz w:val="28"/>
          <w:szCs w:val="28"/>
        </w:rPr>
        <w:lastRenderedPageBreak/>
        <w:t>thủ pháp luật trong suốt vòng đời; đồng thời xác lập trách nhiệm rõ ràng của các chủ thể liên quan.</w:t>
      </w:r>
    </w:p>
    <w:p w:rsidR="00D74E5C" w:rsidRDefault="00F5426A">
      <w:pPr>
        <w:spacing w:before="60" w:after="60" w:line="240" w:lineRule="auto"/>
        <w:ind w:firstLineChars="202" w:firstLine="566"/>
        <w:jc w:val="both"/>
        <w:rPr>
          <w:sz w:val="28"/>
          <w:szCs w:val="28"/>
        </w:rPr>
      </w:pPr>
      <w:r>
        <w:rPr>
          <w:sz w:val="28"/>
          <w:szCs w:val="28"/>
        </w:rPr>
        <w:t xml:space="preserve">5. “Hệ thống trí tuệ nhân tạo tạo sinh” là hệ thống trí tuệ nhân tạo có khả năng </w:t>
      </w:r>
      <w:r>
        <w:rPr>
          <w:bCs/>
          <w:sz w:val="28"/>
          <w:szCs w:val="28"/>
        </w:rPr>
        <w:t>phân tích, học</w:t>
      </w:r>
      <w:r>
        <w:rPr>
          <w:bCs/>
          <w:sz w:val="28"/>
          <w:szCs w:val="28"/>
        </w:rPr>
        <w:t xml:space="preserve"> tập và mô hình hóa các mẫu (patterns), quy luật, cấu trúc và đặc điểm của dữ liệu huấn luyện</w:t>
      </w:r>
      <w:r>
        <w:rPr>
          <w:sz w:val="28"/>
          <w:szCs w:val="28"/>
        </w:rPr>
        <w:t xml:space="preserve">, từ đó </w:t>
      </w:r>
      <w:r>
        <w:rPr>
          <w:bCs/>
          <w:sz w:val="28"/>
          <w:szCs w:val="28"/>
        </w:rPr>
        <w:t>tạo ra nội dung mới</w:t>
      </w:r>
      <w:r>
        <w:rPr>
          <w:sz w:val="28"/>
          <w:szCs w:val="28"/>
        </w:rPr>
        <w:t xml:space="preserve"> dưới dạng văn bản, hình ảnh, âm thanh, video hoặc các định dạng dữ liệu khác </w:t>
      </w:r>
      <w:r>
        <w:rPr>
          <w:bCs/>
          <w:sz w:val="28"/>
          <w:szCs w:val="28"/>
        </w:rPr>
        <w:t>thông qua cơ chế kết hợp, suy diễn hoặc lấy mẫu từ các biể</w:t>
      </w:r>
      <w:r>
        <w:rPr>
          <w:bCs/>
          <w:sz w:val="28"/>
          <w:szCs w:val="28"/>
        </w:rPr>
        <w:t>u diễn đã học</w:t>
      </w:r>
      <w:r>
        <w:rPr>
          <w:sz w:val="28"/>
          <w:szCs w:val="28"/>
        </w:rPr>
        <w:t xml:space="preserve">, theo yêu cầu của người sử dụng hoặc tín hiệu đầu vào của hệ thống; </w:t>
      </w:r>
      <w:r>
        <w:rPr>
          <w:bCs/>
          <w:sz w:val="28"/>
          <w:szCs w:val="28"/>
        </w:rPr>
        <w:t>không bao gồm việc truy xuất, sao chép hoặc phát lại trực tiếp dữ liệu đã được huấn luyện.</w:t>
      </w:r>
      <w:r>
        <w:rPr>
          <w:sz w:val="28"/>
          <w:szCs w:val="28"/>
        </w:rPr>
        <w:t xml:space="preserve"> </w:t>
      </w:r>
    </w:p>
    <w:p w:rsidR="00D74E5C" w:rsidRDefault="00F5426A">
      <w:pPr>
        <w:spacing w:before="60" w:after="60" w:line="240" w:lineRule="auto"/>
        <w:ind w:firstLineChars="202" w:firstLine="566"/>
        <w:jc w:val="both"/>
        <w:rPr>
          <w:sz w:val="28"/>
          <w:szCs w:val="28"/>
        </w:rPr>
      </w:pPr>
      <w:r>
        <w:rPr>
          <w:sz w:val="28"/>
          <w:szCs w:val="28"/>
        </w:rPr>
        <w:t>a) Dịch vụ tương tác nhân hóa dựa trên trí tuệ nhân tạo là sản phẩm hoặc dịch vụ c</w:t>
      </w:r>
      <w:r>
        <w:rPr>
          <w:sz w:val="28"/>
          <w:szCs w:val="28"/>
        </w:rPr>
        <w:t>ó đặc điểm mô phỏng nhân dạng, tính cách, phong cách giao tiếp của con người và có thể tham gia tương tác cảm xúc với người dùng thông qua văn bản, hình ảnh, âm thanh, video hoặc phương thức khác.</w:t>
      </w:r>
    </w:p>
    <w:p w:rsidR="00D74E5C" w:rsidRDefault="00F5426A">
      <w:pPr>
        <w:spacing w:before="60" w:after="60" w:line="240" w:lineRule="auto"/>
        <w:ind w:firstLineChars="202" w:firstLine="566"/>
        <w:jc w:val="both"/>
      </w:pPr>
      <w:r>
        <w:rPr>
          <w:sz w:val="28"/>
          <w:szCs w:val="28"/>
        </w:rPr>
        <w:t>b) Nội dung tổng hợp (deepfake</w:t>
      </w:r>
      <w:r>
        <w:t>) là sản phẩm nội dung số (hì</w:t>
      </w:r>
      <w:r>
        <w:t xml:space="preserve">nh ảnh, âm thanh, video) được tạo ra hoặc chỉnh sửa bằng các kỹ thuật </w:t>
      </w:r>
      <w:r>
        <w:rPr>
          <w:bCs/>
        </w:rPr>
        <w:t>trí tuệ nhân tạo học sâu (deep learning)</w:t>
      </w:r>
      <w:r>
        <w:t xml:space="preserve"> nhằm </w:t>
      </w:r>
      <w:r>
        <w:rPr>
          <w:bCs/>
        </w:rPr>
        <w:t>bắt chước hoặc giả mạo danh tính, khuôn mặt, giọng nói, cử chỉ của một cá nhân</w:t>
      </w:r>
      <w:r>
        <w:t xml:space="preserve">, khiến người tiếp nhận </w:t>
      </w:r>
      <w:r>
        <w:rPr>
          <w:bCs/>
        </w:rPr>
        <w:t>nhầm tưởng đó là nội dung thật do cá n</w:t>
      </w:r>
      <w:r>
        <w:rPr>
          <w:bCs/>
        </w:rPr>
        <w:t>hân đó tạo ra hoặc thể hiện</w:t>
      </w:r>
      <w:r>
        <w:t>.</w:t>
      </w:r>
    </w:p>
    <w:p w:rsidR="00D74E5C" w:rsidRDefault="00D74E5C">
      <w:pPr>
        <w:pStyle w:val="Heading1"/>
        <w:keepNext w:val="0"/>
        <w:keepLines w:val="0"/>
        <w:spacing w:before="60" w:after="60" w:line="240" w:lineRule="auto"/>
        <w:jc w:val="center"/>
        <w:rPr>
          <w:rFonts w:ascii="Times New Roman" w:hAnsi="Times New Roman" w:cs="Times New Roman"/>
          <w:color w:val="auto"/>
        </w:rPr>
      </w:pPr>
    </w:p>
    <w:p w:rsidR="00D74E5C" w:rsidRDefault="00F5426A">
      <w:pPr>
        <w:pStyle w:val="Heading1"/>
        <w:keepNext w:val="0"/>
        <w:keepLines w:val="0"/>
        <w:spacing w:before="60" w:after="60" w:line="240" w:lineRule="auto"/>
        <w:jc w:val="center"/>
        <w:rPr>
          <w:rFonts w:ascii="Times New Roman" w:hAnsi="Times New Roman" w:cs="Times New Roman"/>
          <w:color w:val="auto"/>
        </w:rPr>
      </w:pPr>
      <w:r>
        <w:rPr>
          <w:rFonts w:ascii="Times New Roman" w:hAnsi="Times New Roman" w:cs="Times New Roman"/>
          <w:color w:val="auto"/>
        </w:rPr>
        <w:t>Chương II</w:t>
      </w:r>
    </w:p>
    <w:p w:rsidR="00D74E5C" w:rsidRDefault="00F5426A">
      <w:pPr>
        <w:pStyle w:val="Heading1"/>
        <w:keepNext w:val="0"/>
        <w:keepLines w:val="0"/>
        <w:spacing w:before="60" w:after="60" w:line="240" w:lineRule="auto"/>
        <w:jc w:val="center"/>
        <w:rPr>
          <w:rFonts w:ascii="Times New Roman" w:hAnsi="Times New Roman" w:cs="Times New Roman"/>
          <w:color w:val="auto"/>
        </w:rPr>
      </w:pPr>
      <w:r>
        <w:rPr>
          <w:rFonts w:ascii="Times New Roman" w:hAnsi="Times New Roman" w:cs="Times New Roman"/>
          <w:color w:val="auto"/>
        </w:rPr>
        <w:t>KHUNG Đ</w:t>
      </w:r>
      <w:r>
        <w:rPr>
          <w:rFonts w:ascii="Times New Roman" w:hAnsi="Times New Roman" w:cs="Times New Roman"/>
          <w:color w:val="auto"/>
        </w:rPr>
        <w:t>Ạ</w:t>
      </w:r>
      <w:r>
        <w:rPr>
          <w:rFonts w:ascii="Times New Roman" w:hAnsi="Times New Roman" w:cs="Times New Roman"/>
          <w:color w:val="auto"/>
        </w:rPr>
        <w:t>O Đ</w:t>
      </w:r>
      <w:r>
        <w:rPr>
          <w:rFonts w:ascii="Times New Roman" w:hAnsi="Times New Roman" w:cs="Times New Roman"/>
          <w:color w:val="auto"/>
        </w:rPr>
        <w:t>Ứ</w:t>
      </w:r>
      <w:r>
        <w:rPr>
          <w:rFonts w:ascii="Times New Roman" w:hAnsi="Times New Roman" w:cs="Times New Roman"/>
          <w:color w:val="auto"/>
        </w:rPr>
        <w:t>C TRÍ TU</w:t>
      </w:r>
      <w:r>
        <w:rPr>
          <w:rFonts w:ascii="Times New Roman" w:hAnsi="Times New Roman" w:cs="Times New Roman"/>
          <w:color w:val="auto"/>
        </w:rPr>
        <w:t>Ệ</w:t>
      </w:r>
      <w:r>
        <w:rPr>
          <w:rFonts w:ascii="Times New Roman" w:hAnsi="Times New Roman" w:cs="Times New Roman"/>
          <w:color w:val="auto"/>
        </w:rPr>
        <w:t xml:space="preserve"> NHÂN T</w:t>
      </w:r>
      <w:r>
        <w:rPr>
          <w:rFonts w:ascii="Times New Roman" w:hAnsi="Times New Roman" w:cs="Times New Roman"/>
          <w:color w:val="auto"/>
        </w:rPr>
        <w:t>Ạ</w:t>
      </w:r>
      <w:r>
        <w:rPr>
          <w:rFonts w:ascii="Times New Roman" w:hAnsi="Times New Roman" w:cs="Times New Roman"/>
          <w:color w:val="auto"/>
        </w:rPr>
        <w:t>O QU</w:t>
      </w:r>
      <w:r>
        <w:rPr>
          <w:rFonts w:ascii="Times New Roman" w:hAnsi="Times New Roman" w:cs="Times New Roman"/>
          <w:color w:val="auto"/>
        </w:rPr>
        <w:t>Ố</w:t>
      </w:r>
      <w:r>
        <w:rPr>
          <w:rFonts w:ascii="Times New Roman" w:hAnsi="Times New Roman" w:cs="Times New Roman"/>
          <w:color w:val="auto"/>
        </w:rPr>
        <w:t>C GIA</w:t>
      </w:r>
    </w:p>
    <w:p w:rsidR="00D74E5C" w:rsidRDefault="00D74E5C">
      <w:pPr>
        <w:pStyle w:val="Heading2"/>
        <w:keepNext w:val="0"/>
        <w:keepLines w:val="0"/>
        <w:spacing w:before="60" w:after="60" w:line="240" w:lineRule="auto"/>
        <w:ind w:firstLine="567"/>
        <w:jc w:val="both"/>
        <w:rPr>
          <w:rFonts w:ascii="Times New Roman" w:hAnsi="Times New Roman" w:cs="Times New Roman"/>
          <w:color w:val="auto"/>
          <w:sz w:val="28"/>
          <w:szCs w:val="28"/>
        </w:rPr>
      </w:pP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4. Các tiêu chí trong Khung đ</w:t>
      </w:r>
      <w:r>
        <w:rPr>
          <w:rFonts w:ascii="Times New Roman" w:hAnsi="Times New Roman" w:cs="Times New Roman"/>
          <w:color w:val="auto"/>
          <w:sz w:val="28"/>
          <w:szCs w:val="28"/>
        </w:rPr>
        <w:t>ạ</w:t>
      </w:r>
      <w:r>
        <w:rPr>
          <w:rFonts w:ascii="Times New Roman" w:hAnsi="Times New Roman" w:cs="Times New Roman"/>
          <w:color w:val="auto"/>
          <w:sz w:val="28"/>
          <w:szCs w:val="28"/>
        </w:rPr>
        <w:t>o đ</w:t>
      </w:r>
      <w:r>
        <w:rPr>
          <w:rFonts w:ascii="Times New Roman" w:hAnsi="Times New Roman" w:cs="Times New Roman"/>
          <w:color w:val="auto"/>
          <w:sz w:val="28"/>
          <w:szCs w:val="28"/>
        </w:rPr>
        <w:t>ứ</w:t>
      </w:r>
      <w:r>
        <w:rPr>
          <w:rFonts w:ascii="Times New Roman" w:hAnsi="Times New Roman" w:cs="Times New Roman"/>
          <w:color w:val="auto"/>
          <w:sz w:val="28"/>
          <w:szCs w:val="28"/>
        </w:rPr>
        <w:t>c trí tu</w:t>
      </w:r>
      <w:r>
        <w:rPr>
          <w:rFonts w:ascii="Times New Roman" w:hAnsi="Times New Roman" w:cs="Times New Roman"/>
          <w:color w:val="auto"/>
          <w:sz w:val="28"/>
          <w:szCs w:val="28"/>
        </w:rPr>
        <w:t>ệ</w:t>
      </w:r>
      <w:r>
        <w:rPr>
          <w:rFonts w:ascii="Times New Roman" w:hAnsi="Times New Roman" w:cs="Times New Roman"/>
          <w:color w:val="auto"/>
          <w:sz w:val="28"/>
          <w:szCs w:val="28"/>
        </w:rPr>
        <w:t xml:space="preserve"> nhân t</w:t>
      </w:r>
      <w:r>
        <w:rPr>
          <w:rFonts w:ascii="Times New Roman" w:hAnsi="Times New Roman" w:cs="Times New Roman"/>
          <w:color w:val="auto"/>
          <w:sz w:val="28"/>
          <w:szCs w:val="28"/>
        </w:rPr>
        <w:t>ạ</w:t>
      </w:r>
      <w:r>
        <w:rPr>
          <w:rFonts w:ascii="Times New Roman" w:hAnsi="Times New Roman" w:cs="Times New Roman"/>
          <w:color w:val="auto"/>
          <w:sz w:val="28"/>
          <w:szCs w:val="28"/>
        </w:rPr>
        <w:t>o qu</w:t>
      </w:r>
      <w:r>
        <w:rPr>
          <w:rFonts w:ascii="Times New Roman" w:hAnsi="Times New Roman" w:cs="Times New Roman"/>
          <w:color w:val="auto"/>
          <w:sz w:val="28"/>
          <w:szCs w:val="28"/>
        </w:rPr>
        <w:t>ố</w:t>
      </w:r>
      <w:r>
        <w:rPr>
          <w:rFonts w:ascii="Times New Roman" w:hAnsi="Times New Roman" w:cs="Times New Roman"/>
          <w:color w:val="auto"/>
          <w:sz w:val="28"/>
          <w:szCs w:val="28"/>
        </w:rPr>
        <w:t>c gia</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 xml:space="preserve">Khung đạo đức trí tuệ nhân tạo quốc gia được phát triển trên để bảo đảm các tiêu chí sau: </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1. Để bảo đảm việ</w:t>
      </w:r>
      <w:r>
        <w:rPr>
          <w:rFonts w:cs="Times New Roman"/>
          <w:sz w:val="28"/>
          <w:szCs w:val="28"/>
        </w:rPr>
        <w:t>c sử dụng hệ thống trí tuệ nhân tạo an toàn, tin cậy và không gây hại đến tính mạng, sức khỏe, danh dự, nhân phẩm và đời sống tinh thần của con người, hệ thống trí tuệ nhân tạo phải tuân thủ các tiêu chí sau:</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a) An toàn kỹ thuật và an ninh mạng: Hệ thống p</w:t>
      </w:r>
      <w:r>
        <w:rPr>
          <w:rFonts w:cs="Times New Roman"/>
          <w:sz w:val="28"/>
          <w:szCs w:val="28"/>
        </w:rPr>
        <w:t>hải có khả năng chống chịu rủi ro, bảo vệ tính toàn vẹn của dữ liệu huấn luyện, chống lại các hành vi đầu độc dữ liệu (Data Poisoning), ngăn ngừa sự cố và các cuộc tấn công mạng nhằm bảo vệ tính mạng, sức khỏe và tài sản của người dùng;</w:t>
      </w:r>
    </w:p>
    <w:p w:rsidR="00D74E5C" w:rsidRDefault="00F5426A">
      <w:pPr>
        <w:spacing w:before="60" w:after="60" w:line="240" w:lineRule="auto"/>
        <w:ind w:firstLineChars="202" w:firstLine="566"/>
        <w:jc w:val="both"/>
        <w:rPr>
          <w:rFonts w:cs="Times New Roman"/>
          <w:sz w:val="28"/>
          <w:szCs w:val="28"/>
        </w:rPr>
      </w:pPr>
      <w:r>
        <w:rPr>
          <w:rStyle w:val="citation-49"/>
          <w:rFonts w:cs="Times New Roman"/>
          <w:sz w:val="28"/>
          <w:szCs w:val="28"/>
        </w:rPr>
        <w:t>b) Sự k</w:t>
      </w:r>
      <w:r>
        <w:rPr>
          <w:rStyle w:val="citation-50"/>
          <w:rFonts w:cs="Times New Roman"/>
          <w:sz w:val="28"/>
          <w:szCs w:val="28"/>
        </w:rPr>
        <w:t xml:space="preserve">iểm </w:t>
      </w:r>
      <w:r>
        <w:rPr>
          <w:rStyle w:val="citation-50"/>
          <w:rFonts w:cs="Times New Roman"/>
          <w:bCs/>
          <w:sz w:val="28"/>
          <w:szCs w:val="28"/>
        </w:rPr>
        <w:t>soát</w:t>
      </w:r>
      <w:r>
        <w:rPr>
          <w:rStyle w:val="citation-50"/>
          <w:rFonts w:cs="Times New Roman"/>
          <w:sz w:val="28"/>
          <w:szCs w:val="28"/>
        </w:rPr>
        <w:t xml:space="preserve"> của con người:</w:t>
      </w:r>
      <w:r>
        <w:rPr>
          <w:rStyle w:val="citation-49"/>
          <w:rFonts w:cs="Times New Roman"/>
          <w:sz w:val="28"/>
          <w:szCs w:val="28"/>
        </w:rPr>
        <w:t xml:space="preserve"> Hệ thống phải duy trì sự kiểm soát và khả năng can thiệp của con người; con người có thể giám sát, tạm dừng hoặc vô hiệu hóa hệ thống khi có nguy cơ gây hại</w:t>
      </w:r>
      <w:r>
        <w:rPr>
          <w:rFonts w:cs="Times New Roman"/>
          <w:sz w:val="28"/>
          <w:szCs w:val="28"/>
        </w:rPr>
        <w:t>;</w:t>
      </w:r>
    </w:p>
    <w:p w:rsidR="00D74E5C" w:rsidRDefault="00F5426A">
      <w:pPr>
        <w:spacing w:before="60" w:after="60" w:line="240" w:lineRule="auto"/>
        <w:ind w:firstLineChars="202" w:firstLine="566"/>
        <w:jc w:val="both"/>
        <w:rPr>
          <w:rStyle w:val="citation-49"/>
          <w:sz w:val="28"/>
          <w:szCs w:val="28"/>
        </w:rPr>
      </w:pPr>
      <w:r>
        <w:rPr>
          <w:sz w:val="28"/>
          <w:szCs w:val="28"/>
        </w:rPr>
        <w:t xml:space="preserve">c) </w:t>
      </w:r>
      <w:r>
        <w:rPr>
          <w:rStyle w:val="citation-49"/>
          <w:rFonts w:cs="Times New Roman"/>
          <w:sz w:val="28"/>
          <w:szCs w:val="28"/>
        </w:rPr>
        <w:t>Bảo vệ danh dự, nhân phẩm: Hệ thống không được tạo ra hoặc lan truyền</w:t>
      </w:r>
      <w:r>
        <w:rPr>
          <w:rStyle w:val="citation-49"/>
          <w:sz w:val="28"/>
          <w:szCs w:val="28"/>
        </w:rPr>
        <w:t xml:space="preserve"> nội dung </w:t>
      </w:r>
      <w:r>
        <w:rPr>
          <w:rStyle w:val="citation-49"/>
          <w:sz w:val="28"/>
          <w:szCs w:val="28"/>
        </w:rPr>
        <w:t>xúc phạm danh dự, nhân phẩm, hoặc gây tổn hại đến đời sống tinh thần của con người.</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 xml:space="preserve">2. Để đảm bảo kết quả xử lý của hệ thống trí tuệ nhân tạo tôn trọng quyền con người, quyền công dân, bảo đảm công bằng, minh bạch và không phân biệt đối xử; hệ thống trí tuệ nhân tạo phải tuân thủ các tiêu chí sau: </w:t>
      </w:r>
    </w:p>
    <w:p w:rsidR="00D74E5C" w:rsidRDefault="00F5426A">
      <w:pPr>
        <w:spacing w:before="60" w:after="60" w:line="240" w:lineRule="auto"/>
        <w:ind w:firstLineChars="202" w:firstLine="566"/>
        <w:jc w:val="both"/>
        <w:rPr>
          <w:rFonts w:cs="Times New Roman"/>
          <w:sz w:val="28"/>
          <w:szCs w:val="28"/>
        </w:rPr>
      </w:pPr>
      <w:r>
        <w:rPr>
          <w:sz w:val="28"/>
          <w:szCs w:val="28"/>
        </w:rPr>
        <w:lastRenderedPageBreak/>
        <w:t xml:space="preserve">a) </w:t>
      </w:r>
      <w:r>
        <w:rPr>
          <w:rFonts w:cs="Times New Roman"/>
          <w:sz w:val="28"/>
          <w:szCs w:val="28"/>
        </w:rPr>
        <w:t>Tôn trọng quyền con người và quyền ri</w:t>
      </w:r>
      <w:r>
        <w:rPr>
          <w:rFonts w:cs="Times New Roman"/>
          <w:sz w:val="28"/>
          <w:szCs w:val="28"/>
        </w:rPr>
        <w:t>êng tư: Bảo đảm tuân thủ Hiến pháp và pháp luật về bảo vệ dữ liệu cá nhân; không xâm phạm trái phép đời tư của công dân;</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b) Công bằng và không phân biệt đối xử: Dữ liệu và thuật toán phải được rà soát để loại bỏ thiên kiến (bias); không gây phân biệt đối x</w:t>
      </w:r>
      <w:r>
        <w:rPr>
          <w:rFonts w:cs="Times New Roman"/>
          <w:sz w:val="28"/>
          <w:szCs w:val="28"/>
        </w:rPr>
        <w:t xml:space="preserve">ử dựa trên giới tính, dân tộc, tôn giáo, địa vị xã hội hoặc các đặc điểm khác được pháp luật bảo vệ; </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c) Minh bạch và giải trình:</w:t>
      </w:r>
      <w:r>
        <w:rPr>
          <w:sz w:val="28"/>
          <w:szCs w:val="28"/>
        </w:rPr>
        <w:t xml:space="preserve"> </w:t>
      </w:r>
      <w:r>
        <w:rPr>
          <w:rFonts w:cs="Times New Roman"/>
          <w:sz w:val="28"/>
          <w:szCs w:val="28"/>
        </w:rPr>
        <w:t xml:space="preserve">Việc sử dụng trí tuệ nhân tạo phải được </w:t>
      </w:r>
      <w:r>
        <w:rPr>
          <w:rFonts w:cs="Times New Roman"/>
          <w:bCs/>
          <w:sz w:val="28"/>
          <w:szCs w:val="28"/>
        </w:rPr>
        <w:t>công khai, minh bạch</w:t>
      </w:r>
      <w:r>
        <w:rPr>
          <w:rFonts w:cs="Times New Roman"/>
          <w:sz w:val="28"/>
          <w:szCs w:val="28"/>
        </w:rPr>
        <w:t xml:space="preserve">, bảo đảm </w:t>
      </w:r>
      <w:r>
        <w:rPr>
          <w:rFonts w:cs="Times New Roman"/>
          <w:bCs/>
          <w:sz w:val="28"/>
          <w:szCs w:val="28"/>
        </w:rPr>
        <w:t>người dùng được thông báo và có thể nhận biết rõ</w:t>
      </w:r>
      <w:r>
        <w:rPr>
          <w:rFonts w:cs="Times New Roman"/>
          <w:sz w:val="28"/>
          <w:szCs w:val="28"/>
        </w:rPr>
        <w:t xml:space="preserve"> khi nội</w:t>
      </w:r>
      <w:r>
        <w:rPr>
          <w:rFonts w:cs="Times New Roman"/>
          <w:sz w:val="28"/>
          <w:szCs w:val="28"/>
        </w:rPr>
        <w:t xml:space="preserve"> dung, dịch vụ hoặc quyết định có sự tham gia của hệ thống trí tuệ nhân tạo; các chủ thể liên quan phải </w:t>
      </w:r>
      <w:r>
        <w:rPr>
          <w:rFonts w:cs="Times New Roman"/>
          <w:bCs/>
          <w:sz w:val="28"/>
          <w:szCs w:val="28"/>
        </w:rPr>
        <w:t>có khả năng giải trình</w:t>
      </w:r>
      <w:r>
        <w:rPr>
          <w:rFonts w:cs="Times New Roman"/>
          <w:sz w:val="28"/>
          <w:szCs w:val="28"/>
        </w:rPr>
        <w:t xml:space="preserve"> về quá trình hoạt động, quyết định và các hệ quả phát sinh từ hệ thống trí tuệ nhân tạo. Đối với nội dung do hệ thống trí tuệ nhâ</w:t>
      </w:r>
      <w:r>
        <w:rPr>
          <w:rFonts w:cs="Times New Roman"/>
          <w:sz w:val="28"/>
          <w:szCs w:val="28"/>
        </w:rPr>
        <w:t xml:space="preserve">n tạo tạo ra hoặc chỉnh sửa, </w:t>
      </w:r>
      <w:r>
        <w:rPr>
          <w:rFonts w:cs="Times New Roman"/>
          <w:bCs/>
          <w:sz w:val="28"/>
          <w:szCs w:val="28"/>
        </w:rPr>
        <w:t>nhà cung cấp và bên triển khai có trách nhiệm thông báo, gắn nhãn hoặc áp dụng biện pháp phù hợp để người tiếp nhận nhận biết</w:t>
      </w:r>
      <w:r>
        <w:rPr>
          <w:rFonts w:cs="Times New Roman"/>
          <w:sz w:val="28"/>
          <w:szCs w:val="28"/>
        </w:rPr>
        <w:t>, đồng thời thực hiện đầy đủ các nghĩa vụ về minh bạch theo quy định của pháp luật về trí tuệ nhân tạo</w:t>
      </w:r>
      <w:r>
        <w:rPr>
          <w:rFonts w:cs="Times New Roman"/>
          <w:sz w:val="28"/>
          <w:szCs w:val="28"/>
        </w:rPr>
        <w:t xml:space="preserve"> và pháp luật có liên quan. </w:t>
      </w:r>
    </w:p>
    <w:p w:rsidR="00D74E5C" w:rsidRDefault="00F5426A">
      <w:pPr>
        <w:spacing w:before="60" w:after="60" w:line="240" w:lineRule="auto"/>
        <w:ind w:firstLineChars="202" w:firstLine="566"/>
        <w:jc w:val="both"/>
        <w:rPr>
          <w:rFonts w:cs="Times New Roman"/>
          <w:sz w:val="28"/>
          <w:szCs w:val="28"/>
        </w:rPr>
      </w:pPr>
      <w:r>
        <w:rPr>
          <w:sz w:val="28"/>
          <w:szCs w:val="28"/>
        </w:rPr>
        <w:t>3.</w:t>
      </w:r>
      <w:r>
        <w:rPr>
          <w:rFonts w:cs="Times New Roman"/>
          <w:sz w:val="28"/>
          <w:szCs w:val="28"/>
        </w:rPr>
        <w:t xml:space="preserve"> Để việc sử dụng hệ thống trí tuệ nhân tạo sẽ góp phần thúc đẩy hạnh phúc, thịnh vượng và hướng tới sự phát triển bền vững của con người, cộng đồng và xã hội, hệ thống trí tuệ nhân tạo phải tuân thủ các tiêu chí sau: </w:t>
      </w:r>
    </w:p>
    <w:p w:rsidR="00D74E5C" w:rsidRDefault="00F5426A">
      <w:pPr>
        <w:spacing w:before="60" w:after="60" w:line="240" w:lineRule="auto"/>
        <w:ind w:firstLineChars="202" w:firstLine="566"/>
        <w:jc w:val="both"/>
        <w:rPr>
          <w:rFonts w:cs="Times New Roman"/>
          <w:sz w:val="28"/>
          <w:szCs w:val="28"/>
        </w:rPr>
      </w:pPr>
      <w:r>
        <w:rPr>
          <w:sz w:val="28"/>
          <w:szCs w:val="28"/>
        </w:rPr>
        <w:t>a) Phúc</w:t>
      </w:r>
      <w:r>
        <w:rPr>
          <w:sz w:val="28"/>
          <w:szCs w:val="28"/>
        </w:rPr>
        <w:t xml:space="preserve"> lợi xã hội: Góp phần nâng cao chất lượng cuộc sống, hỗ trợ cộng đồng và thúc đẩy sự thịnh vượng chung</w:t>
      </w:r>
      <w:r>
        <w:rPr>
          <w:rFonts w:cs="Times New Roman"/>
          <w:sz w:val="28"/>
          <w:szCs w:val="28"/>
        </w:rPr>
        <w:t xml:space="preserve">; </w:t>
      </w:r>
    </w:p>
    <w:p w:rsidR="00D74E5C" w:rsidRDefault="00F5426A">
      <w:pPr>
        <w:spacing w:before="60" w:after="60" w:line="240" w:lineRule="auto"/>
        <w:ind w:firstLineChars="202" w:firstLine="566"/>
        <w:jc w:val="both"/>
        <w:rPr>
          <w:rFonts w:cs="Times New Roman"/>
          <w:sz w:val="28"/>
          <w:szCs w:val="28"/>
        </w:rPr>
      </w:pPr>
      <w:r>
        <w:rPr>
          <w:sz w:val="28"/>
          <w:szCs w:val="28"/>
        </w:rPr>
        <w:t>b) Phát triển bền vững và AI Xanh: Ưu tiên phát triển các công nghệ sử dụng hiệu quả năng lượng, tiết kiệm tài nguyên và giảm thiểu tác động tiêu cực đ</w:t>
      </w:r>
      <w:r>
        <w:rPr>
          <w:sz w:val="28"/>
          <w:szCs w:val="28"/>
        </w:rPr>
        <w:t>ến môi trường</w:t>
      </w:r>
      <w:r>
        <w:rPr>
          <w:rFonts w:cs="Times New Roman"/>
          <w:sz w:val="28"/>
          <w:szCs w:val="28"/>
        </w:rPr>
        <w:t xml:space="preserve">; </w:t>
      </w:r>
    </w:p>
    <w:p w:rsidR="00D74E5C" w:rsidRDefault="00F5426A">
      <w:pPr>
        <w:spacing w:before="60" w:after="60" w:line="240" w:lineRule="auto"/>
        <w:ind w:firstLineChars="202" w:firstLine="566"/>
        <w:jc w:val="both"/>
        <w:rPr>
          <w:rFonts w:cs="Times New Roman"/>
          <w:sz w:val="28"/>
          <w:szCs w:val="28"/>
        </w:rPr>
      </w:pPr>
      <w:r>
        <w:rPr>
          <w:sz w:val="28"/>
          <w:szCs w:val="28"/>
        </w:rPr>
        <w:t>c) Tính bao trùm: Hỗ trợ thu hẹp khoảng cách số, tạo điều kiện cho các nhóm yếu thế tiếp cận và thụ hưởng lợi ích từ trí tuệ nhân tạo</w:t>
      </w:r>
    </w:p>
    <w:p w:rsidR="00D74E5C" w:rsidRDefault="00F5426A">
      <w:pPr>
        <w:spacing w:before="60" w:after="60" w:line="240" w:lineRule="auto"/>
        <w:ind w:firstLineChars="202" w:firstLine="566"/>
        <w:jc w:val="both"/>
        <w:rPr>
          <w:rFonts w:cs="Times New Roman"/>
          <w:sz w:val="28"/>
          <w:szCs w:val="28"/>
        </w:rPr>
      </w:pPr>
      <w:r>
        <w:rPr>
          <w:rFonts w:cs="Times New Roman"/>
          <w:sz w:val="28"/>
          <w:szCs w:val="28"/>
        </w:rPr>
        <w:t>4.  Để hoạt động nghiên cứu, phát triển và ứng dụng trí tuệ nhân tạo khuyến khích sáng tạo, đổi mới và trá</w:t>
      </w:r>
      <w:r>
        <w:rPr>
          <w:rFonts w:cs="Times New Roman"/>
          <w:sz w:val="28"/>
          <w:szCs w:val="28"/>
        </w:rPr>
        <w:t>ch nhiệm xã hội trong nghiên cứu, phát triển và ứng dụng trí tuệ nhân tạo, hệ thống trí tuệ nhân tạo phải tuân thủ các tiêu chí:</w:t>
      </w:r>
    </w:p>
    <w:p w:rsidR="00D74E5C" w:rsidRDefault="00F5426A">
      <w:pPr>
        <w:spacing w:before="60" w:after="60" w:line="240" w:lineRule="auto"/>
        <w:ind w:firstLineChars="202" w:firstLine="566"/>
        <w:jc w:val="both"/>
        <w:rPr>
          <w:rFonts w:cs="Times New Roman"/>
          <w:sz w:val="28"/>
          <w:szCs w:val="28"/>
        </w:rPr>
      </w:pPr>
      <w:r>
        <w:rPr>
          <w:sz w:val="28"/>
          <w:szCs w:val="28"/>
        </w:rPr>
        <w:t>a) Đổi mới sáng tạo có trách nhiệm: Khuyến khích tìm tòi giải pháp công nghệ mới nhưng phải gắn liền với đánh giá rủi ro và đạo</w:t>
      </w:r>
      <w:r>
        <w:rPr>
          <w:sz w:val="28"/>
          <w:szCs w:val="28"/>
        </w:rPr>
        <w:t xml:space="preserve"> đức ngay từ khâu thiết kế (Ethics by Design)</w:t>
      </w:r>
      <w:r>
        <w:rPr>
          <w:rFonts w:cs="Times New Roman"/>
          <w:sz w:val="28"/>
          <w:szCs w:val="28"/>
        </w:rPr>
        <w:t>;</w:t>
      </w:r>
    </w:p>
    <w:p w:rsidR="00D74E5C" w:rsidRDefault="00F5426A">
      <w:pPr>
        <w:spacing w:before="60" w:after="60" w:line="240" w:lineRule="auto"/>
        <w:ind w:firstLineChars="202" w:firstLine="566"/>
        <w:jc w:val="both"/>
        <w:rPr>
          <w:rFonts w:cs="Times New Roman"/>
          <w:sz w:val="28"/>
          <w:szCs w:val="28"/>
        </w:rPr>
      </w:pPr>
      <w:r>
        <w:rPr>
          <w:sz w:val="28"/>
          <w:szCs w:val="28"/>
        </w:rPr>
        <w:t>b) Tuân thủ trong nghiên cứu và phát triển: Quá trình thu thập, xử lý dữ liệu để huấn luyện, kiểm thử phải hợp pháp; bảo đảm quyền sở hữu trí tuệ và an ninh mạng</w:t>
      </w:r>
      <w:r>
        <w:rPr>
          <w:rFonts w:cs="Times New Roman"/>
          <w:sz w:val="28"/>
          <w:szCs w:val="28"/>
        </w:rPr>
        <w:t>;</w:t>
      </w:r>
    </w:p>
    <w:p w:rsidR="00D74E5C" w:rsidRDefault="00F5426A">
      <w:pPr>
        <w:spacing w:before="60" w:after="60" w:line="240" w:lineRule="auto"/>
        <w:ind w:firstLineChars="202" w:firstLine="566"/>
        <w:jc w:val="both"/>
        <w:rPr>
          <w:rFonts w:cs="Times New Roman"/>
          <w:sz w:val="28"/>
          <w:szCs w:val="28"/>
        </w:rPr>
      </w:pPr>
      <w:r>
        <w:rPr>
          <w:sz w:val="28"/>
          <w:szCs w:val="28"/>
        </w:rPr>
        <w:t>c) Trách nhiệm trong ứng dụng: Tổ chức, cá nhâ</w:t>
      </w:r>
      <w:r>
        <w:rPr>
          <w:sz w:val="28"/>
          <w:szCs w:val="28"/>
        </w:rPr>
        <w:t>n ứng dụng AI phải chịu trách nhiệm về kết quả sử dụng; không sử dụng AI để xâm phạm lợi ích quốc gia, công cộng hoặc quyền lợi hợp pháp của người khác</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u </w:t>
      </w:r>
      <w:r>
        <w:rPr>
          <w:rFonts w:ascii="Times New Roman" w:hAnsi="Times New Roman" w:cs="Times New Roman"/>
          <w:color w:val="auto"/>
          <w:sz w:val="28"/>
          <w:szCs w:val="28"/>
          <w:lang w:val="vi-VN"/>
        </w:rPr>
        <w:t>5</w:t>
      </w:r>
      <w:r>
        <w:rPr>
          <w:rFonts w:ascii="Times New Roman" w:hAnsi="Times New Roman" w:cs="Times New Roman"/>
          <w:color w:val="auto"/>
          <w:sz w:val="28"/>
          <w:szCs w:val="28"/>
        </w:rPr>
        <w:t>. Nguyên t</w:t>
      </w:r>
      <w:r>
        <w:rPr>
          <w:rFonts w:ascii="Times New Roman" w:hAnsi="Times New Roman" w:cs="Times New Roman"/>
          <w:color w:val="auto"/>
          <w:sz w:val="28"/>
          <w:szCs w:val="28"/>
        </w:rPr>
        <w:t>ắ</w:t>
      </w:r>
      <w:r>
        <w:rPr>
          <w:rFonts w:ascii="Times New Roman" w:hAnsi="Times New Roman" w:cs="Times New Roman"/>
          <w:color w:val="auto"/>
          <w:sz w:val="28"/>
          <w:szCs w:val="28"/>
        </w:rPr>
        <w:t>c đánh giá đ</w:t>
      </w:r>
      <w:r>
        <w:rPr>
          <w:rFonts w:ascii="Times New Roman" w:hAnsi="Times New Roman" w:cs="Times New Roman"/>
          <w:color w:val="auto"/>
          <w:sz w:val="28"/>
          <w:szCs w:val="28"/>
        </w:rPr>
        <w:t>ạ</w:t>
      </w:r>
      <w:r>
        <w:rPr>
          <w:rFonts w:ascii="Times New Roman" w:hAnsi="Times New Roman" w:cs="Times New Roman"/>
          <w:color w:val="auto"/>
          <w:sz w:val="28"/>
          <w:szCs w:val="28"/>
        </w:rPr>
        <w:t>o đ</w:t>
      </w:r>
      <w:r>
        <w:rPr>
          <w:rFonts w:ascii="Times New Roman" w:hAnsi="Times New Roman" w:cs="Times New Roman"/>
          <w:color w:val="auto"/>
          <w:sz w:val="28"/>
          <w:szCs w:val="28"/>
        </w:rPr>
        <w:t>ứ</w:t>
      </w:r>
      <w:r>
        <w:rPr>
          <w:rFonts w:ascii="Times New Roman" w:hAnsi="Times New Roman" w:cs="Times New Roman"/>
          <w:color w:val="auto"/>
          <w:sz w:val="28"/>
          <w:szCs w:val="28"/>
        </w:rPr>
        <w:t>c trí tu</w:t>
      </w:r>
      <w:r>
        <w:rPr>
          <w:rFonts w:ascii="Times New Roman" w:hAnsi="Times New Roman" w:cs="Times New Roman"/>
          <w:color w:val="auto"/>
          <w:sz w:val="28"/>
          <w:szCs w:val="28"/>
        </w:rPr>
        <w:t>ệ</w:t>
      </w:r>
      <w:r>
        <w:rPr>
          <w:rFonts w:ascii="Times New Roman" w:hAnsi="Times New Roman" w:cs="Times New Roman"/>
          <w:color w:val="auto"/>
          <w:sz w:val="28"/>
          <w:szCs w:val="28"/>
        </w:rPr>
        <w:t xml:space="preserve"> nhân t</w:t>
      </w:r>
      <w:r>
        <w:rPr>
          <w:rFonts w:ascii="Times New Roman" w:hAnsi="Times New Roman" w:cs="Times New Roman"/>
          <w:color w:val="auto"/>
          <w:sz w:val="28"/>
          <w:szCs w:val="28"/>
        </w:rPr>
        <w:t>ạ</w:t>
      </w:r>
      <w:r>
        <w:rPr>
          <w:rFonts w:ascii="Times New Roman" w:hAnsi="Times New Roman" w:cs="Times New Roman"/>
          <w:color w:val="auto"/>
          <w:sz w:val="28"/>
          <w:szCs w:val="28"/>
        </w:rPr>
        <w:t>o</w:t>
      </w:r>
    </w:p>
    <w:p w:rsidR="00D74E5C" w:rsidRDefault="00F5426A">
      <w:pPr>
        <w:spacing w:before="60" w:after="60" w:line="240" w:lineRule="auto"/>
        <w:ind w:firstLineChars="202" w:firstLine="566"/>
        <w:jc w:val="both"/>
        <w:rPr>
          <w:sz w:val="28"/>
          <w:szCs w:val="28"/>
        </w:rPr>
      </w:pPr>
      <w:r>
        <w:rPr>
          <w:sz w:val="28"/>
          <w:szCs w:val="28"/>
        </w:rPr>
        <w:t xml:space="preserve">Việc đánh giá hệ thống trí tuệ nhân tạo tuân thủ các tiêu chí quy định tại Điều 5 dựa trên:  </w:t>
      </w:r>
    </w:p>
    <w:p w:rsidR="00D74E5C" w:rsidRDefault="00F5426A">
      <w:pPr>
        <w:widowControl w:val="0"/>
        <w:spacing w:before="60" w:after="60" w:line="240" w:lineRule="auto"/>
        <w:ind w:firstLineChars="202" w:firstLine="566"/>
        <w:jc w:val="both"/>
        <w:rPr>
          <w:sz w:val="28"/>
          <w:szCs w:val="28"/>
        </w:rPr>
      </w:pPr>
      <w:r>
        <w:rPr>
          <w:sz w:val="28"/>
          <w:szCs w:val="28"/>
        </w:rPr>
        <w:t xml:space="preserve">1. Hồ sơ, tài liệu (Document Review): Rà soát tính đầy đủ, hợp lệ của các chính sách, quy trình, tài liệu thiết kế và nhật ký vận hành; </w:t>
      </w:r>
    </w:p>
    <w:p w:rsidR="00D74E5C" w:rsidRDefault="00F5426A">
      <w:pPr>
        <w:widowControl w:val="0"/>
        <w:spacing w:before="60" w:after="60" w:line="240" w:lineRule="auto"/>
        <w:ind w:firstLineChars="202" w:firstLine="566"/>
        <w:jc w:val="both"/>
        <w:rPr>
          <w:sz w:val="28"/>
          <w:szCs w:val="28"/>
        </w:rPr>
      </w:pPr>
      <w:r>
        <w:rPr>
          <w:sz w:val="28"/>
          <w:szCs w:val="28"/>
        </w:rPr>
        <w:lastRenderedPageBreak/>
        <w:t>2. Kiểm thử kỹ thuật (Tec</w:t>
      </w:r>
      <w:r>
        <w:rPr>
          <w:sz w:val="28"/>
          <w:szCs w:val="28"/>
        </w:rPr>
        <w:t xml:space="preserve">hnical Testing): Sử dụng các công cụ, kịch bản để kiểm tra thực tế hoạt động của hệ thống, bao gồm dữ liệu đầu vào, thuật toán và kết quả đầu ra; </w:t>
      </w:r>
    </w:p>
    <w:p w:rsidR="00D74E5C" w:rsidRDefault="00F5426A">
      <w:pPr>
        <w:spacing w:before="60" w:after="60" w:line="240" w:lineRule="auto"/>
        <w:ind w:firstLineChars="202" w:firstLine="566"/>
        <w:jc w:val="both"/>
        <w:rPr>
          <w:sz w:val="28"/>
          <w:szCs w:val="28"/>
        </w:rPr>
      </w:pPr>
      <w:r>
        <w:rPr>
          <w:sz w:val="28"/>
          <w:szCs w:val="28"/>
        </w:rPr>
        <w:t>3. Đánh giá quy trình (Process Audit): Xem xét cách thức tổ chức, vận hành và giám sát hệ thống trong thực tế</w:t>
      </w:r>
      <w:r>
        <w:rPr>
          <w:sz w:val="28"/>
          <w:szCs w:val="28"/>
        </w:rPr>
        <w:t xml:space="preserve"> so với quy định nội bộ</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u </w:t>
      </w:r>
      <w:r>
        <w:rPr>
          <w:rFonts w:ascii="Times New Roman" w:hAnsi="Times New Roman" w:cs="Times New Roman"/>
          <w:color w:val="auto"/>
          <w:sz w:val="28"/>
          <w:szCs w:val="28"/>
          <w:lang w:val="vi-VN"/>
        </w:rPr>
        <w:t>6</w:t>
      </w:r>
      <w:r>
        <w:rPr>
          <w:rFonts w:ascii="Times New Roman" w:hAnsi="Times New Roman" w:cs="Times New Roman"/>
          <w:color w:val="auto"/>
          <w:sz w:val="28"/>
          <w:szCs w:val="28"/>
        </w:rPr>
        <w:t>. Hư</w:t>
      </w:r>
      <w:r>
        <w:rPr>
          <w:rFonts w:ascii="Times New Roman" w:hAnsi="Times New Roman" w:cs="Times New Roman"/>
          <w:color w:val="auto"/>
          <w:sz w:val="28"/>
          <w:szCs w:val="28"/>
        </w:rPr>
        <w:t>ớ</w:t>
      </w:r>
      <w:r>
        <w:rPr>
          <w:rFonts w:ascii="Times New Roman" w:hAnsi="Times New Roman" w:cs="Times New Roman"/>
          <w:color w:val="auto"/>
          <w:sz w:val="28"/>
          <w:szCs w:val="28"/>
        </w:rPr>
        <w:t>ng d</w:t>
      </w:r>
      <w:r>
        <w:rPr>
          <w:rFonts w:ascii="Times New Roman" w:hAnsi="Times New Roman" w:cs="Times New Roman"/>
          <w:color w:val="auto"/>
          <w:sz w:val="28"/>
          <w:szCs w:val="28"/>
        </w:rPr>
        <w:t>ẫ</w:t>
      </w:r>
      <w:r>
        <w:rPr>
          <w:rFonts w:ascii="Times New Roman" w:hAnsi="Times New Roman" w:cs="Times New Roman"/>
          <w:color w:val="auto"/>
          <w:sz w:val="28"/>
          <w:szCs w:val="28"/>
        </w:rPr>
        <w:t>n phương pháp đánh giá đ</w:t>
      </w:r>
      <w:r>
        <w:rPr>
          <w:rFonts w:ascii="Times New Roman" w:hAnsi="Times New Roman" w:cs="Times New Roman"/>
          <w:color w:val="auto"/>
          <w:sz w:val="28"/>
          <w:szCs w:val="28"/>
        </w:rPr>
        <w:t>ố</w:t>
      </w:r>
      <w:r>
        <w:rPr>
          <w:rFonts w:ascii="Times New Roman" w:hAnsi="Times New Roman" w:cs="Times New Roman"/>
          <w:color w:val="auto"/>
          <w:sz w:val="28"/>
          <w:szCs w:val="28"/>
        </w:rPr>
        <w:t>i v</w:t>
      </w:r>
      <w:r>
        <w:rPr>
          <w:rFonts w:ascii="Times New Roman" w:hAnsi="Times New Roman" w:cs="Times New Roman"/>
          <w:color w:val="auto"/>
          <w:sz w:val="28"/>
          <w:szCs w:val="28"/>
        </w:rPr>
        <w:t>ớ</w:t>
      </w:r>
      <w:r>
        <w:rPr>
          <w:rFonts w:ascii="Times New Roman" w:hAnsi="Times New Roman" w:cs="Times New Roman"/>
          <w:color w:val="auto"/>
          <w:sz w:val="28"/>
          <w:szCs w:val="28"/>
        </w:rPr>
        <w:t>i nguyên t</w:t>
      </w:r>
      <w:r>
        <w:rPr>
          <w:rFonts w:ascii="Times New Roman" w:hAnsi="Times New Roman" w:cs="Times New Roman"/>
          <w:color w:val="auto"/>
          <w:sz w:val="28"/>
          <w:szCs w:val="28"/>
        </w:rPr>
        <w:t>ắ</w:t>
      </w:r>
      <w:r>
        <w:rPr>
          <w:rFonts w:ascii="Times New Roman" w:hAnsi="Times New Roman" w:cs="Times New Roman"/>
          <w:color w:val="auto"/>
          <w:sz w:val="28"/>
          <w:szCs w:val="28"/>
        </w:rPr>
        <w:t>c b</w:t>
      </w:r>
      <w:r>
        <w:rPr>
          <w:rFonts w:ascii="Times New Roman" w:hAnsi="Times New Roman" w:cs="Times New Roman"/>
          <w:color w:val="auto"/>
          <w:sz w:val="28"/>
          <w:szCs w:val="28"/>
        </w:rPr>
        <w:t>ả</w:t>
      </w:r>
      <w:r>
        <w:rPr>
          <w:rFonts w:ascii="Times New Roman" w:hAnsi="Times New Roman" w:cs="Times New Roman"/>
          <w:color w:val="auto"/>
          <w:sz w:val="28"/>
          <w:szCs w:val="28"/>
        </w:rPr>
        <w:t>o đ</w:t>
      </w:r>
      <w:r>
        <w:rPr>
          <w:rFonts w:ascii="Times New Roman" w:hAnsi="Times New Roman" w:cs="Times New Roman"/>
          <w:color w:val="auto"/>
          <w:sz w:val="28"/>
          <w:szCs w:val="28"/>
        </w:rPr>
        <w:t>ả</w:t>
      </w:r>
      <w:r>
        <w:rPr>
          <w:rFonts w:ascii="Times New Roman" w:hAnsi="Times New Roman" w:cs="Times New Roman"/>
          <w:color w:val="auto"/>
          <w:sz w:val="28"/>
          <w:szCs w:val="28"/>
        </w:rPr>
        <w:t>m an toàn, đ</w:t>
      </w:r>
      <w:r>
        <w:rPr>
          <w:rFonts w:ascii="Times New Roman" w:hAnsi="Times New Roman" w:cs="Times New Roman"/>
          <w:color w:val="auto"/>
          <w:sz w:val="28"/>
          <w:szCs w:val="28"/>
        </w:rPr>
        <w:t>ộ</w:t>
      </w:r>
      <w:r>
        <w:rPr>
          <w:rFonts w:ascii="Times New Roman" w:hAnsi="Times New Roman" w:cs="Times New Roman"/>
          <w:color w:val="auto"/>
          <w:sz w:val="28"/>
          <w:szCs w:val="28"/>
        </w:rPr>
        <w:t xml:space="preserve"> tin c</w:t>
      </w:r>
      <w:r>
        <w:rPr>
          <w:rFonts w:ascii="Times New Roman" w:hAnsi="Times New Roman" w:cs="Times New Roman"/>
          <w:color w:val="auto"/>
          <w:sz w:val="28"/>
          <w:szCs w:val="28"/>
        </w:rPr>
        <w:t>ậ</w:t>
      </w:r>
      <w:r>
        <w:rPr>
          <w:rFonts w:ascii="Times New Roman" w:hAnsi="Times New Roman" w:cs="Times New Roman"/>
          <w:color w:val="auto"/>
          <w:sz w:val="28"/>
          <w:szCs w:val="28"/>
        </w:rPr>
        <w:t>y và không gây h</w:t>
      </w:r>
      <w:r>
        <w:rPr>
          <w:rFonts w:ascii="Times New Roman" w:hAnsi="Times New Roman" w:cs="Times New Roman"/>
          <w:color w:val="auto"/>
          <w:sz w:val="28"/>
          <w:szCs w:val="28"/>
        </w:rPr>
        <w:t>ạ</w:t>
      </w:r>
      <w:r>
        <w:rPr>
          <w:rFonts w:ascii="Times New Roman" w:hAnsi="Times New Roman" w:cs="Times New Roman"/>
          <w:color w:val="auto"/>
          <w:sz w:val="28"/>
          <w:szCs w:val="28"/>
        </w:rPr>
        <w:t>i</w:t>
      </w:r>
    </w:p>
    <w:p w:rsidR="00D74E5C" w:rsidRDefault="00F5426A">
      <w:pPr>
        <w:spacing w:before="60" w:after="60" w:line="240" w:lineRule="auto"/>
        <w:ind w:firstLineChars="202" w:firstLine="566"/>
        <w:jc w:val="both"/>
        <w:rPr>
          <w:sz w:val="28"/>
          <w:szCs w:val="28"/>
        </w:rPr>
      </w:pPr>
      <w:r>
        <w:rPr>
          <w:sz w:val="28"/>
          <w:szCs w:val="28"/>
        </w:rPr>
        <w:t xml:space="preserve">1. Đánh giá hồ sơ quản lý rủi ro: </w:t>
      </w:r>
    </w:p>
    <w:p w:rsidR="00D74E5C" w:rsidRDefault="00F5426A">
      <w:pPr>
        <w:spacing w:before="60" w:after="60" w:line="240" w:lineRule="auto"/>
        <w:ind w:firstLineChars="202" w:firstLine="525"/>
        <w:jc w:val="both"/>
        <w:rPr>
          <w:sz w:val="28"/>
          <w:szCs w:val="28"/>
        </w:rPr>
      </w:pPr>
      <w:r>
        <w:t xml:space="preserve">a) </w:t>
      </w:r>
      <w:r>
        <w:rPr>
          <w:sz w:val="28"/>
          <w:szCs w:val="28"/>
        </w:rPr>
        <w:t xml:space="preserve">Kiểm tra tài liệu phân loại cấp độ rủi ro của hệ thống theo quy định của pháp luật và Nghị </w:t>
      </w:r>
      <w:r>
        <w:rPr>
          <w:sz w:val="28"/>
          <w:szCs w:val="28"/>
        </w:rPr>
        <w:t xml:space="preserve">định hướng dẫn Luật Trí tuệ nhân tạo và các văn bản khác có liên quan; </w:t>
      </w:r>
    </w:p>
    <w:p w:rsidR="00D74E5C" w:rsidRDefault="00F5426A">
      <w:pPr>
        <w:spacing w:before="60" w:after="60" w:line="240" w:lineRule="auto"/>
        <w:ind w:firstLineChars="202" w:firstLine="566"/>
        <w:jc w:val="both"/>
        <w:rPr>
          <w:sz w:val="28"/>
          <w:szCs w:val="28"/>
        </w:rPr>
      </w:pPr>
      <w:r>
        <w:rPr>
          <w:sz w:val="28"/>
          <w:szCs w:val="28"/>
        </w:rPr>
        <w:t>b) Rà soát quy trình ứng phó sự cố, bao gồm kịch bản xử lý khi hệ thống bị tấn công mạng hoặc hoạt động sai lệch.</w:t>
      </w:r>
    </w:p>
    <w:p w:rsidR="00D74E5C" w:rsidRDefault="00F5426A">
      <w:pPr>
        <w:spacing w:before="60" w:after="60" w:line="240" w:lineRule="auto"/>
        <w:ind w:firstLineChars="202" w:firstLine="566"/>
        <w:jc w:val="both"/>
        <w:rPr>
          <w:sz w:val="28"/>
          <w:szCs w:val="28"/>
        </w:rPr>
      </w:pPr>
      <w:r>
        <w:rPr>
          <w:sz w:val="28"/>
          <w:szCs w:val="28"/>
        </w:rPr>
        <w:t xml:space="preserve">2. Kiểm thử kỹ thuật về an toàn: </w:t>
      </w:r>
    </w:p>
    <w:p w:rsidR="00D74E5C" w:rsidRDefault="00F5426A">
      <w:pPr>
        <w:spacing w:before="60" w:after="60" w:line="240" w:lineRule="auto"/>
        <w:ind w:firstLineChars="202" w:firstLine="566"/>
        <w:jc w:val="both"/>
        <w:rPr>
          <w:sz w:val="28"/>
          <w:szCs w:val="28"/>
        </w:rPr>
      </w:pPr>
      <w:r>
        <w:rPr>
          <w:sz w:val="28"/>
          <w:szCs w:val="28"/>
        </w:rPr>
        <w:t xml:space="preserve">a) Thực hiện kiểm thử sức chịu tải (stress test) và kiểm thử xâm nhập (pentest) để đánh giá khả năng chống chịu của hệ thống; </w:t>
      </w:r>
    </w:p>
    <w:p w:rsidR="00D74E5C" w:rsidRDefault="00F5426A">
      <w:pPr>
        <w:spacing w:before="60" w:after="60" w:line="240" w:lineRule="auto"/>
        <w:ind w:firstLineChars="202" w:firstLine="566"/>
        <w:jc w:val="both"/>
        <w:rPr>
          <w:sz w:val="28"/>
          <w:szCs w:val="28"/>
        </w:rPr>
      </w:pPr>
      <w:r>
        <w:rPr>
          <w:sz w:val="28"/>
          <w:szCs w:val="28"/>
        </w:rPr>
        <w:t>b) Kiểm tra thực tế cơ chế ngắt dừng khẩn cấp (stop-button) hoặc chuyển sang chế độ thủ công để bảo đảm quyền kiểm soát của con n</w:t>
      </w:r>
      <w:r>
        <w:rPr>
          <w:sz w:val="28"/>
          <w:szCs w:val="28"/>
        </w:rPr>
        <w:t>gười được thực thi tức thời.</w:t>
      </w:r>
    </w:p>
    <w:p w:rsidR="00D74E5C" w:rsidRDefault="00F5426A">
      <w:pPr>
        <w:spacing w:before="60" w:after="60" w:line="240" w:lineRule="auto"/>
        <w:ind w:firstLineChars="202" w:firstLine="566"/>
        <w:jc w:val="both"/>
        <w:rPr>
          <w:sz w:val="28"/>
          <w:szCs w:val="28"/>
        </w:rPr>
      </w:pPr>
      <w:r>
        <w:rPr>
          <w:sz w:val="28"/>
          <w:szCs w:val="28"/>
        </w:rPr>
        <w:t>3. Đánh giá độ tin cậy: Đối chiếu tỷ lệ sai sót thực tế của hệ thống với ngưỡng sai sót cho phép đã công bố trong tài liệu kỹ thuật.</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u </w:t>
      </w:r>
      <w:r>
        <w:rPr>
          <w:rFonts w:ascii="Times New Roman" w:hAnsi="Times New Roman" w:cs="Times New Roman"/>
          <w:color w:val="auto"/>
          <w:sz w:val="28"/>
          <w:szCs w:val="28"/>
          <w:lang w:val="vi-VN"/>
        </w:rPr>
        <w:t>7</w:t>
      </w:r>
      <w:r>
        <w:rPr>
          <w:rFonts w:ascii="Times New Roman" w:hAnsi="Times New Roman" w:cs="Times New Roman"/>
          <w:color w:val="auto"/>
          <w:sz w:val="28"/>
          <w:szCs w:val="28"/>
        </w:rPr>
        <w:t>. Hư</w:t>
      </w:r>
      <w:r>
        <w:rPr>
          <w:rFonts w:ascii="Times New Roman" w:hAnsi="Times New Roman" w:cs="Times New Roman"/>
          <w:color w:val="auto"/>
          <w:sz w:val="28"/>
          <w:szCs w:val="28"/>
        </w:rPr>
        <w:t>ớ</w:t>
      </w:r>
      <w:r>
        <w:rPr>
          <w:rFonts w:ascii="Times New Roman" w:hAnsi="Times New Roman" w:cs="Times New Roman"/>
          <w:color w:val="auto"/>
          <w:sz w:val="28"/>
          <w:szCs w:val="28"/>
        </w:rPr>
        <w:t>ng d</w:t>
      </w:r>
      <w:r>
        <w:rPr>
          <w:rFonts w:ascii="Times New Roman" w:hAnsi="Times New Roman" w:cs="Times New Roman"/>
          <w:color w:val="auto"/>
          <w:sz w:val="28"/>
          <w:szCs w:val="28"/>
        </w:rPr>
        <w:t>ẫ</w:t>
      </w:r>
      <w:r>
        <w:rPr>
          <w:rFonts w:ascii="Times New Roman" w:hAnsi="Times New Roman" w:cs="Times New Roman"/>
          <w:color w:val="auto"/>
          <w:sz w:val="28"/>
          <w:szCs w:val="28"/>
        </w:rPr>
        <w:t>n phương pháp đánh giá đ</w:t>
      </w:r>
      <w:r>
        <w:rPr>
          <w:rFonts w:ascii="Times New Roman" w:hAnsi="Times New Roman" w:cs="Times New Roman"/>
          <w:color w:val="auto"/>
          <w:sz w:val="28"/>
          <w:szCs w:val="28"/>
        </w:rPr>
        <w:t>ố</w:t>
      </w:r>
      <w:r>
        <w:rPr>
          <w:rFonts w:ascii="Times New Roman" w:hAnsi="Times New Roman" w:cs="Times New Roman"/>
          <w:color w:val="auto"/>
          <w:sz w:val="28"/>
          <w:szCs w:val="28"/>
        </w:rPr>
        <w:t>i v</w:t>
      </w:r>
      <w:r>
        <w:rPr>
          <w:rFonts w:ascii="Times New Roman" w:hAnsi="Times New Roman" w:cs="Times New Roman"/>
          <w:color w:val="auto"/>
          <w:sz w:val="28"/>
          <w:szCs w:val="28"/>
        </w:rPr>
        <w:t>ớ</w:t>
      </w:r>
      <w:r>
        <w:rPr>
          <w:rFonts w:ascii="Times New Roman" w:hAnsi="Times New Roman" w:cs="Times New Roman"/>
          <w:color w:val="auto"/>
          <w:sz w:val="28"/>
          <w:szCs w:val="28"/>
        </w:rPr>
        <w:t>i nguyên t</w:t>
      </w:r>
      <w:r>
        <w:rPr>
          <w:rFonts w:ascii="Times New Roman" w:hAnsi="Times New Roman" w:cs="Times New Roman"/>
          <w:color w:val="auto"/>
          <w:sz w:val="28"/>
          <w:szCs w:val="28"/>
        </w:rPr>
        <w:t>ắ</w:t>
      </w:r>
      <w:r>
        <w:rPr>
          <w:rFonts w:ascii="Times New Roman" w:hAnsi="Times New Roman" w:cs="Times New Roman"/>
          <w:color w:val="auto"/>
          <w:sz w:val="28"/>
          <w:szCs w:val="28"/>
        </w:rPr>
        <w:t>c tôn tr</w:t>
      </w:r>
      <w:r>
        <w:rPr>
          <w:rFonts w:ascii="Times New Roman" w:hAnsi="Times New Roman" w:cs="Times New Roman"/>
          <w:color w:val="auto"/>
          <w:sz w:val="28"/>
          <w:szCs w:val="28"/>
        </w:rPr>
        <w:t>ọ</w:t>
      </w:r>
      <w:r>
        <w:rPr>
          <w:rFonts w:ascii="Times New Roman" w:hAnsi="Times New Roman" w:cs="Times New Roman"/>
          <w:color w:val="auto"/>
          <w:sz w:val="28"/>
          <w:szCs w:val="28"/>
        </w:rPr>
        <w:t>ng quy</w:t>
      </w:r>
      <w:r>
        <w:rPr>
          <w:rFonts w:ascii="Times New Roman" w:hAnsi="Times New Roman" w:cs="Times New Roman"/>
          <w:color w:val="auto"/>
          <w:sz w:val="28"/>
          <w:szCs w:val="28"/>
        </w:rPr>
        <w:t>ề</w:t>
      </w:r>
      <w:r>
        <w:rPr>
          <w:rFonts w:ascii="Times New Roman" w:hAnsi="Times New Roman" w:cs="Times New Roman"/>
          <w:color w:val="auto"/>
          <w:sz w:val="28"/>
          <w:szCs w:val="28"/>
        </w:rPr>
        <w:t>n con ngư</w:t>
      </w:r>
      <w:r>
        <w:rPr>
          <w:rFonts w:ascii="Times New Roman" w:hAnsi="Times New Roman" w:cs="Times New Roman"/>
          <w:color w:val="auto"/>
          <w:sz w:val="28"/>
          <w:szCs w:val="28"/>
        </w:rPr>
        <w:t>ờ</w:t>
      </w:r>
      <w:r>
        <w:rPr>
          <w:rFonts w:ascii="Times New Roman" w:hAnsi="Times New Roman" w:cs="Times New Roman"/>
          <w:color w:val="auto"/>
          <w:sz w:val="28"/>
          <w:szCs w:val="28"/>
        </w:rPr>
        <w:t>i, công b</w:t>
      </w:r>
      <w:r>
        <w:rPr>
          <w:rFonts w:ascii="Times New Roman" w:hAnsi="Times New Roman" w:cs="Times New Roman"/>
          <w:color w:val="auto"/>
          <w:sz w:val="28"/>
          <w:szCs w:val="28"/>
        </w:rPr>
        <w:t>ằ</w:t>
      </w:r>
      <w:r>
        <w:rPr>
          <w:rFonts w:ascii="Times New Roman" w:hAnsi="Times New Roman" w:cs="Times New Roman"/>
          <w:color w:val="auto"/>
          <w:sz w:val="28"/>
          <w:szCs w:val="28"/>
        </w:rPr>
        <w:t>ng</w:t>
      </w:r>
      <w:r>
        <w:rPr>
          <w:rFonts w:ascii="Times New Roman" w:hAnsi="Times New Roman" w:cs="Times New Roman"/>
          <w:color w:val="auto"/>
          <w:sz w:val="28"/>
          <w:szCs w:val="28"/>
        </w:rPr>
        <w:t>, minh b</w:t>
      </w:r>
      <w:r>
        <w:rPr>
          <w:rFonts w:ascii="Times New Roman" w:hAnsi="Times New Roman" w:cs="Times New Roman"/>
          <w:color w:val="auto"/>
          <w:sz w:val="28"/>
          <w:szCs w:val="28"/>
        </w:rPr>
        <w:t>ạ</w:t>
      </w:r>
      <w:r>
        <w:rPr>
          <w:rFonts w:ascii="Times New Roman" w:hAnsi="Times New Roman" w:cs="Times New Roman"/>
          <w:color w:val="auto"/>
          <w:sz w:val="28"/>
          <w:szCs w:val="28"/>
        </w:rPr>
        <w:t>ch</w:t>
      </w:r>
    </w:p>
    <w:p w:rsidR="00D74E5C" w:rsidRDefault="00F5426A">
      <w:pPr>
        <w:spacing w:before="60" w:after="60" w:line="240" w:lineRule="auto"/>
        <w:ind w:firstLineChars="202" w:firstLine="566"/>
        <w:jc w:val="both"/>
        <w:rPr>
          <w:sz w:val="28"/>
          <w:szCs w:val="28"/>
        </w:rPr>
      </w:pPr>
      <w:r>
        <w:rPr>
          <w:sz w:val="28"/>
          <w:szCs w:val="28"/>
        </w:rPr>
        <w:t xml:space="preserve">1. Đánh giá tuân thủ quyền riêng tư: </w:t>
      </w:r>
    </w:p>
    <w:p w:rsidR="00D74E5C" w:rsidRDefault="00F5426A">
      <w:pPr>
        <w:spacing w:before="60" w:after="60" w:line="240" w:lineRule="auto"/>
        <w:ind w:firstLineChars="202" w:firstLine="566"/>
        <w:jc w:val="both"/>
        <w:rPr>
          <w:sz w:val="28"/>
          <w:szCs w:val="28"/>
        </w:rPr>
      </w:pPr>
      <w:r>
        <w:rPr>
          <w:sz w:val="28"/>
          <w:szCs w:val="28"/>
        </w:rPr>
        <w:t xml:space="preserve">a) Kiểm tra sự đồng thuận của chủ thể dữ liệu (consent form) đối với dữ liệu cá nhân được thu thập; </w:t>
      </w:r>
    </w:p>
    <w:p w:rsidR="00D74E5C" w:rsidRDefault="00F5426A">
      <w:pPr>
        <w:spacing w:before="60" w:after="60" w:line="240" w:lineRule="auto"/>
        <w:ind w:firstLineChars="202" w:firstLine="566"/>
        <w:jc w:val="both"/>
        <w:rPr>
          <w:sz w:val="28"/>
          <w:szCs w:val="28"/>
        </w:rPr>
      </w:pPr>
      <w:r>
        <w:rPr>
          <w:sz w:val="28"/>
          <w:szCs w:val="28"/>
        </w:rPr>
        <w:t>b) Rà soát các biện pháp kỹ thuật về mã hóa, ẩn danh hóa dữ liệu để bảo đảm không vi phạm pháp luật về bả</w:t>
      </w:r>
      <w:r>
        <w:rPr>
          <w:sz w:val="28"/>
          <w:szCs w:val="28"/>
        </w:rPr>
        <w:t>o vệ dữ liệu cá nhân.</w:t>
      </w:r>
    </w:p>
    <w:p w:rsidR="00D74E5C" w:rsidRDefault="00F5426A">
      <w:pPr>
        <w:spacing w:before="60" w:after="60" w:line="240" w:lineRule="auto"/>
        <w:ind w:firstLineChars="202" w:firstLine="566"/>
        <w:jc w:val="both"/>
        <w:rPr>
          <w:sz w:val="28"/>
          <w:szCs w:val="28"/>
        </w:rPr>
      </w:pPr>
      <w:r>
        <w:rPr>
          <w:sz w:val="28"/>
          <w:szCs w:val="28"/>
        </w:rPr>
        <w:t xml:space="preserve">2. Đánh giá tính công bằng và chống phân biệt đối xử: </w:t>
      </w:r>
    </w:p>
    <w:p w:rsidR="00D74E5C" w:rsidRDefault="00F5426A">
      <w:pPr>
        <w:spacing w:before="60" w:after="60" w:line="240" w:lineRule="auto"/>
        <w:ind w:firstLineChars="202" w:firstLine="566"/>
        <w:jc w:val="both"/>
        <w:rPr>
          <w:sz w:val="28"/>
          <w:szCs w:val="28"/>
        </w:rPr>
      </w:pPr>
      <w:r>
        <w:rPr>
          <w:sz w:val="28"/>
          <w:szCs w:val="28"/>
        </w:rPr>
        <w:t xml:space="preserve">a) Kiểm tra tính đại diện và đa dạng của tập dữ liệu huấn luyện (Training Data Audit); </w:t>
      </w:r>
    </w:p>
    <w:p w:rsidR="00D74E5C" w:rsidRDefault="00F5426A">
      <w:pPr>
        <w:spacing w:before="60" w:after="60" w:line="240" w:lineRule="auto"/>
        <w:ind w:firstLineChars="202" w:firstLine="566"/>
        <w:jc w:val="both"/>
        <w:rPr>
          <w:sz w:val="28"/>
          <w:szCs w:val="28"/>
        </w:rPr>
      </w:pPr>
      <w:r>
        <w:rPr>
          <w:sz w:val="28"/>
          <w:szCs w:val="28"/>
        </w:rPr>
        <w:t>b) Thực hiện kiểm thử hộp đen (Black-box testing) với các nhóm nhân khẩu học khác nhau (giớ</w:t>
      </w:r>
      <w:r>
        <w:rPr>
          <w:sz w:val="28"/>
          <w:szCs w:val="28"/>
        </w:rPr>
        <w:t>i tính, độ tuổi, vùng miền) để phát hiện các định kiến (bias) trong kết quả đầu ra.</w:t>
      </w:r>
    </w:p>
    <w:p w:rsidR="00D74E5C" w:rsidRDefault="00F5426A">
      <w:pPr>
        <w:spacing w:before="60" w:after="60" w:line="240" w:lineRule="auto"/>
        <w:ind w:firstLineChars="202" w:firstLine="566"/>
        <w:jc w:val="both"/>
        <w:rPr>
          <w:sz w:val="28"/>
          <w:szCs w:val="28"/>
        </w:rPr>
      </w:pPr>
      <w:r>
        <w:rPr>
          <w:sz w:val="28"/>
          <w:szCs w:val="28"/>
        </w:rPr>
        <w:t>3. Đánh giá tính minh bạch:</w:t>
      </w:r>
    </w:p>
    <w:p w:rsidR="00D74E5C" w:rsidRDefault="00F5426A">
      <w:pPr>
        <w:spacing w:before="60" w:after="60" w:line="240" w:lineRule="auto"/>
        <w:ind w:firstLineChars="202" w:firstLine="566"/>
        <w:jc w:val="both"/>
        <w:rPr>
          <w:sz w:val="28"/>
          <w:szCs w:val="28"/>
        </w:rPr>
      </w:pPr>
      <w:r>
        <w:rPr>
          <w:sz w:val="28"/>
          <w:szCs w:val="28"/>
        </w:rPr>
        <w:t xml:space="preserve">a) Kiểm tra giao diện người dùng để xác nhận sự hiện diện của các thông báo hoặc nhãn dán nhận biết “Hệ thống AI” hoặc “Nội dung do AI tạo ra”; </w:t>
      </w:r>
    </w:p>
    <w:p w:rsidR="00D74E5C" w:rsidRDefault="00F5426A">
      <w:pPr>
        <w:spacing w:before="60" w:after="60" w:line="240" w:lineRule="auto"/>
        <w:ind w:firstLineChars="202" w:firstLine="566"/>
        <w:jc w:val="both"/>
        <w:rPr>
          <w:sz w:val="28"/>
          <w:szCs w:val="28"/>
        </w:rPr>
      </w:pPr>
      <w:r>
        <w:rPr>
          <w:sz w:val="28"/>
          <w:szCs w:val="28"/>
        </w:rPr>
        <w:t>b) Đánh giá khả năng cung cấp thông tin giải trình về nguyên lý hoạt động của hệ thống khi có yêu cầu của người dùng hoặc cơ quan có thẩm quyền.</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u </w:t>
      </w:r>
      <w:r>
        <w:rPr>
          <w:rFonts w:ascii="Times New Roman" w:hAnsi="Times New Roman" w:cs="Times New Roman"/>
          <w:color w:val="auto"/>
          <w:sz w:val="28"/>
          <w:szCs w:val="28"/>
          <w:lang w:val="vi-VN"/>
        </w:rPr>
        <w:t>8</w:t>
      </w:r>
      <w:r>
        <w:rPr>
          <w:rFonts w:ascii="Times New Roman" w:hAnsi="Times New Roman" w:cs="Times New Roman"/>
          <w:color w:val="auto"/>
          <w:sz w:val="28"/>
          <w:szCs w:val="28"/>
        </w:rPr>
        <w:t>. Hư</w:t>
      </w:r>
      <w:r>
        <w:rPr>
          <w:rFonts w:ascii="Times New Roman" w:hAnsi="Times New Roman" w:cs="Times New Roman"/>
          <w:color w:val="auto"/>
          <w:sz w:val="28"/>
          <w:szCs w:val="28"/>
        </w:rPr>
        <w:t>ớ</w:t>
      </w:r>
      <w:r>
        <w:rPr>
          <w:rFonts w:ascii="Times New Roman" w:hAnsi="Times New Roman" w:cs="Times New Roman"/>
          <w:color w:val="auto"/>
          <w:sz w:val="28"/>
          <w:szCs w:val="28"/>
        </w:rPr>
        <w:t>ng d</w:t>
      </w:r>
      <w:r>
        <w:rPr>
          <w:rFonts w:ascii="Times New Roman" w:hAnsi="Times New Roman" w:cs="Times New Roman"/>
          <w:color w:val="auto"/>
          <w:sz w:val="28"/>
          <w:szCs w:val="28"/>
        </w:rPr>
        <w:t>ẫ</w:t>
      </w:r>
      <w:r>
        <w:rPr>
          <w:rFonts w:ascii="Times New Roman" w:hAnsi="Times New Roman" w:cs="Times New Roman"/>
          <w:color w:val="auto"/>
          <w:sz w:val="28"/>
          <w:szCs w:val="28"/>
        </w:rPr>
        <w:t>n phương pháp đánh giá đ</w:t>
      </w:r>
      <w:r>
        <w:rPr>
          <w:rFonts w:ascii="Times New Roman" w:hAnsi="Times New Roman" w:cs="Times New Roman"/>
          <w:color w:val="auto"/>
          <w:sz w:val="28"/>
          <w:szCs w:val="28"/>
        </w:rPr>
        <w:t>ố</w:t>
      </w:r>
      <w:r>
        <w:rPr>
          <w:rFonts w:ascii="Times New Roman" w:hAnsi="Times New Roman" w:cs="Times New Roman"/>
          <w:color w:val="auto"/>
          <w:sz w:val="28"/>
          <w:szCs w:val="28"/>
        </w:rPr>
        <w:t>i v</w:t>
      </w:r>
      <w:r>
        <w:rPr>
          <w:rFonts w:ascii="Times New Roman" w:hAnsi="Times New Roman" w:cs="Times New Roman"/>
          <w:color w:val="auto"/>
          <w:sz w:val="28"/>
          <w:szCs w:val="28"/>
        </w:rPr>
        <w:t>ớ</w:t>
      </w:r>
      <w:r>
        <w:rPr>
          <w:rFonts w:ascii="Times New Roman" w:hAnsi="Times New Roman" w:cs="Times New Roman"/>
          <w:color w:val="auto"/>
          <w:sz w:val="28"/>
          <w:szCs w:val="28"/>
        </w:rPr>
        <w:t>i nguyên t</w:t>
      </w:r>
      <w:r>
        <w:rPr>
          <w:rFonts w:ascii="Times New Roman" w:hAnsi="Times New Roman" w:cs="Times New Roman"/>
          <w:color w:val="auto"/>
          <w:sz w:val="28"/>
          <w:szCs w:val="28"/>
        </w:rPr>
        <w:t>ắ</w:t>
      </w:r>
      <w:r>
        <w:rPr>
          <w:rFonts w:ascii="Times New Roman" w:hAnsi="Times New Roman" w:cs="Times New Roman"/>
          <w:color w:val="auto"/>
          <w:sz w:val="28"/>
          <w:szCs w:val="28"/>
        </w:rPr>
        <w:t>c thúc đ</w:t>
      </w:r>
      <w:r>
        <w:rPr>
          <w:rFonts w:ascii="Times New Roman" w:hAnsi="Times New Roman" w:cs="Times New Roman"/>
          <w:color w:val="auto"/>
          <w:sz w:val="28"/>
          <w:szCs w:val="28"/>
        </w:rPr>
        <w:t>ẩ</w:t>
      </w:r>
      <w:r>
        <w:rPr>
          <w:rFonts w:ascii="Times New Roman" w:hAnsi="Times New Roman" w:cs="Times New Roman"/>
          <w:color w:val="auto"/>
          <w:sz w:val="28"/>
          <w:szCs w:val="28"/>
        </w:rPr>
        <w:t>y h</w:t>
      </w:r>
      <w:r>
        <w:rPr>
          <w:rFonts w:ascii="Times New Roman" w:hAnsi="Times New Roman" w:cs="Times New Roman"/>
          <w:color w:val="auto"/>
          <w:sz w:val="28"/>
          <w:szCs w:val="28"/>
        </w:rPr>
        <w:t>ạ</w:t>
      </w:r>
      <w:r>
        <w:rPr>
          <w:rFonts w:ascii="Times New Roman" w:hAnsi="Times New Roman" w:cs="Times New Roman"/>
          <w:color w:val="auto"/>
          <w:sz w:val="28"/>
          <w:szCs w:val="28"/>
        </w:rPr>
        <w:t>nh phúc, th</w:t>
      </w:r>
      <w:r>
        <w:rPr>
          <w:rFonts w:ascii="Times New Roman" w:hAnsi="Times New Roman" w:cs="Times New Roman"/>
          <w:color w:val="auto"/>
          <w:sz w:val="28"/>
          <w:szCs w:val="28"/>
        </w:rPr>
        <w:t>ị</w:t>
      </w:r>
      <w:r>
        <w:rPr>
          <w:rFonts w:ascii="Times New Roman" w:hAnsi="Times New Roman" w:cs="Times New Roman"/>
          <w:color w:val="auto"/>
          <w:sz w:val="28"/>
          <w:szCs w:val="28"/>
        </w:rPr>
        <w:t>nh vư</w:t>
      </w:r>
      <w:r>
        <w:rPr>
          <w:rFonts w:ascii="Times New Roman" w:hAnsi="Times New Roman" w:cs="Times New Roman"/>
          <w:color w:val="auto"/>
          <w:sz w:val="28"/>
          <w:szCs w:val="28"/>
        </w:rPr>
        <w:t>ợ</w:t>
      </w:r>
      <w:r>
        <w:rPr>
          <w:rFonts w:ascii="Times New Roman" w:hAnsi="Times New Roman" w:cs="Times New Roman"/>
          <w:color w:val="auto"/>
          <w:sz w:val="28"/>
          <w:szCs w:val="28"/>
        </w:rPr>
        <w:t>ng và phát tri</w:t>
      </w:r>
      <w:r>
        <w:rPr>
          <w:rFonts w:ascii="Times New Roman" w:hAnsi="Times New Roman" w:cs="Times New Roman"/>
          <w:color w:val="auto"/>
          <w:sz w:val="28"/>
          <w:szCs w:val="28"/>
        </w:rPr>
        <w:t>ể</w:t>
      </w:r>
      <w:r>
        <w:rPr>
          <w:rFonts w:ascii="Times New Roman" w:hAnsi="Times New Roman" w:cs="Times New Roman"/>
          <w:color w:val="auto"/>
          <w:sz w:val="28"/>
          <w:szCs w:val="28"/>
        </w:rPr>
        <w:t>n b</w:t>
      </w:r>
      <w:r>
        <w:rPr>
          <w:rFonts w:ascii="Times New Roman" w:hAnsi="Times New Roman" w:cs="Times New Roman"/>
          <w:color w:val="auto"/>
          <w:sz w:val="28"/>
          <w:szCs w:val="28"/>
        </w:rPr>
        <w:t>ề</w:t>
      </w:r>
      <w:r>
        <w:rPr>
          <w:rFonts w:ascii="Times New Roman" w:hAnsi="Times New Roman" w:cs="Times New Roman"/>
          <w:color w:val="auto"/>
          <w:sz w:val="28"/>
          <w:szCs w:val="28"/>
        </w:rPr>
        <w:t>n v</w:t>
      </w:r>
      <w:r>
        <w:rPr>
          <w:rFonts w:ascii="Times New Roman" w:hAnsi="Times New Roman" w:cs="Times New Roman"/>
          <w:color w:val="auto"/>
          <w:sz w:val="28"/>
          <w:szCs w:val="28"/>
        </w:rPr>
        <w:t>ữ</w:t>
      </w:r>
      <w:r>
        <w:rPr>
          <w:rFonts w:ascii="Times New Roman" w:hAnsi="Times New Roman" w:cs="Times New Roman"/>
          <w:color w:val="auto"/>
          <w:sz w:val="28"/>
          <w:szCs w:val="28"/>
        </w:rPr>
        <w:t>ng</w:t>
      </w:r>
    </w:p>
    <w:p w:rsidR="00D74E5C" w:rsidRDefault="00F5426A">
      <w:pPr>
        <w:spacing w:before="60" w:after="60" w:line="240" w:lineRule="auto"/>
        <w:ind w:firstLineChars="202" w:firstLine="566"/>
        <w:jc w:val="both"/>
        <w:rPr>
          <w:sz w:val="28"/>
          <w:szCs w:val="28"/>
        </w:rPr>
      </w:pPr>
      <w:r>
        <w:rPr>
          <w:sz w:val="28"/>
          <w:szCs w:val="28"/>
        </w:rPr>
        <w:lastRenderedPageBreak/>
        <w:t xml:space="preserve">1. Đánh giá tác động xã hội: </w:t>
      </w:r>
    </w:p>
    <w:p w:rsidR="00D74E5C" w:rsidRDefault="00F5426A">
      <w:pPr>
        <w:spacing w:before="60" w:after="60" w:line="240" w:lineRule="auto"/>
        <w:ind w:firstLineChars="202" w:firstLine="566"/>
        <w:jc w:val="both"/>
        <w:rPr>
          <w:sz w:val="28"/>
          <w:szCs w:val="28"/>
        </w:rPr>
      </w:pPr>
      <w:r>
        <w:rPr>
          <w:sz w:val="28"/>
          <w:szCs w:val="28"/>
        </w:rPr>
        <w:t xml:space="preserve">a) Xem xét Báo cáo đánh giá tác động (đối với cơ quan nhà nước và hệ thống rủi ro cao) về các ảnh hưởng đến việc làm, an sinh xã hội và tâm lý người dùng; </w:t>
      </w:r>
    </w:p>
    <w:p w:rsidR="00D74E5C" w:rsidRDefault="00F5426A">
      <w:pPr>
        <w:spacing w:before="60" w:after="60" w:line="240" w:lineRule="auto"/>
        <w:ind w:firstLineChars="202" w:firstLine="566"/>
        <w:jc w:val="both"/>
        <w:rPr>
          <w:sz w:val="28"/>
          <w:szCs w:val="28"/>
        </w:rPr>
      </w:pPr>
      <w:r>
        <w:rPr>
          <w:sz w:val="28"/>
          <w:szCs w:val="28"/>
        </w:rPr>
        <w:t xml:space="preserve">b) Kiểm tra các tính năng hỗ trợ tiếp cận (accessibility) dành cho </w:t>
      </w:r>
      <w:r>
        <w:rPr>
          <w:sz w:val="28"/>
          <w:szCs w:val="28"/>
        </w:rPr>
        <w:t>người khuyết tật, người cao tuổi và người dân tộc thiểu số.</w:t>
      </w:r>
    </w:p>
    <w:p w:rsidR="00D74E5C" w:rsidRDefault="00F5426A">
      <w:pPr>
        <w:spacing w:before="60" w:after="60" w:line="240" w:lineRule="auto"/>
        <w:ind w:firstLineChars="202" w:firstLine="566"/>
        <w:jc w:val="both"/>
        <w:rPr>
          <w:sz w:val="28"/>
          <w:szCs w:val="28"/>
        </w:rPr>
      </w:pPr>
      <w:r>
        <w:rPr>
          <w:sz w:val="28"/>
          <w:szCs w:val="28"/>
        </w:rPr>
        <w:t xml:space="preserve">2. Đánh giá tác động môi trường (AI Xanh): </w:t>
      </w:r>
    </w:p>
    <w:p w:rsidR="00D74E5C" w:rsidRDefault="00F5426A">
      <w:pPr>
        <w:spacing w:before="60" w:after="60" w:line="240" w:lineRule="auto"/>
        <w:ind w:firstLineChars="202" w:firstLine="566"/>
        <w:jc w:val="both"/>
        <w:rPr>
          <w:sz w:val="28"/>
          <w:szCs w:val="28"/>
        </w:rPr>
      </w:pPr>
      <w:r>
        <w:rPr>
          <w:sz w:val="28"/>
          <w:szCs w:val="28"/>
        </w:rPr>
        <w:t xml:space="preserve">a) Đo lường hoặc ước tính mức tiêu thụ năng lượng, tài nguyên tính toán trong quá trình huấn luyện và vận hành mô hình; </w:t>
      </w:r>
    </w:p>
    <w:p w:rsidR="00D74E5C" w:rsidRDefault="00F5426A">
      <w:pPr>
        <w:spacing w:before="60" w:after="60" w:line="240" w:lineRule="auto"/>
        <w:ind w:firstLineChars="202" w:firstLine="566"/>
        <w:jc w:val="both"/>
        <w:rPr>
          <w:sz w:val="28"/>
          <w:szCs w:val="28"/>
        </w:rPr>
      </w:pPr>
      <w:r>
        <w:rPr>
          <w:sz w:val="28"/>
          <w:szCs w:val="28"/>
        </w:rPr>
        <w:t xml:space="preserve">b) So sánh hiệu quả năng lượng </w:t>
      </w:r>
      <w:r>
        <w:rPr>
          <w:sz w:val="28"/>
          <w:szCs w:val="28"/>
        </w:rPr>
        <w:t>với các tiêu chuẩn hoặc khuyến nghị về phát triển bền vững.</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u </w:t>
      </w:r>
      <w:r>
        <w:rPr>
          <w:rFonts w:ascii="Times New Roman" w:hAnsi="Times New Roman" w:cs="Times New Roman"/>
          <w:color w:val="auto"/>
          <w:sz w:val="28"/>
          <w:szCs w:val="28"/>
          <w:lang w:val="vi-VN"/>
        </w:rPr>
        <w:t>9</w:t>
      </w:r>
      <w:r>
        <w:rPr>
          <w:rFonts w:ascii="Times New Roman" w:hAnsi="Times New Roman" w:cs="Times New Roman"/>
          <w:color w:val="auto"/>
          <w:sz w:val="28"/>
          <w:szCs w:val="28"/>
        </w:rPr>
        <w:t>. Hư</w:t>
      </w:r>
      <w:r>
        <w:rPr>
          <w:rFonts w:ascii="Times New Roman" w:hAnsi="Times New Roman" w:cs="Times New Roman"/>
          <w:color w:val="auto"/>
          <w:sz w:val="28"/>
          <w:szCs w:val="28"/>
        </w:rPr>
        <w:t>ớ</w:t>
      </w:r>
      <w:r>
        <w:rPr>
          <w:rFonts w:ascii="Times New Roman" w:hAnsi="Times New Roman" w:cs="Times New Roman"/>
          <w:color w:val="auto"/>
          <w:sz w:val="28"/>
          <w:szCs w:val="28"/>
        </w:rPr>
        <w:t>ng d</w:t>
      </w:r>
      <w:r>
        <w:rPr>
          <w:rFonts w:ascii="Times New Roman" w:hAnsi="Times New Roman" w:cs="Times New Roman"/>
          <w:color w:val="auto"/>
          <w:sz w:val="28"/>
          <w:szCs w:val="28"/>
        </w:rPr>
        <w:t>ẫ</w:t>
      </w:r>
      <w:r>
        <w:rPr>
          <w:rFonts w:ascii="Times New Roman" w:hAnsi="Times New Roman" w:cs="Times New Roman"/>
          <w:color w:val="auto"/>
          <w:sz w:val="28"/>
          <w:szCs w:val="28"/>
        </w:rPr>
        <w:t>n phương pháp đánh giá đ</w:t>
      </w:r>
      <w:r>
        <w:rPr>
          <w:rFonts w:ascii="Times New Roman" w:hAnsi="Times New Roman" w:cs="Times New Roman"/>
          <w:color w:val="auto"/>
          <w:sz w:val="28"/>
          <w:szCs w:val="28"/>
        </w:rPr>
        <w:t>ố</w:t>
      </w:r>
      <w:r>
        <w:rPr>
          <w:rFonts w:ascii="Times New Roman" w:hAnsi="Times New Roman" w:cs="Times New Roman"/>
          <w:color w:val="auto"/>
          <w:sz w:val="28"/>
          <w:szCs w:val="28"/>
        </w:rPr>
        <w:t>i v</w:t>
      </w:r>
      <w:r>
        <w:rPr>
          <w:rFonts w:ascii="Times New Roman" w:hAnsi="Times New Roman" w:cs="Times New Roman"/>
          <w:color w:val="auto"/>
          <w:sz w:val="28"/>
          <w:szCs w:val="28"/>
        </w:rPr>
        <w:t>ớ</w:t>
      </w:r>
      <w:r>
        <w:rPr>
          <w:rFonts w:ascii="Times New Roman" w:hAnsi="Times New Roman" w:cs="Times New Roman"/>
          <w:color w:val="auto"/>
          <w:sz w:val="28"/>
          <w:szCs w:val="28"/>
        </w:rPr>
        <w:t>i nguyên t</w:t>
      </w:r>
      <w:r>
        <w:rPr>
          <w:rFonts w:ascii="Times New Roman" w:hAnsi="Times New Roman" w:cs="Times New Roman"/>
          <w:color w:val="auto"/>
          <w:sz w:val="28"/>
          <w:szCs w:val="28"/>
        </w:rPr>
        <w:t>ắ</w:t>
      </w:r>
      <w:r>
        <w:rPr>
          <w:rFonts w:ascii="Times New Roman" w:hAnsi="Times New Roman" w:cs="Times New Roman"/>
          <w:color w:val="auto"/>
          <w:sz w:val="28"/>
          <w:szCs w:val="28"/>
        </w:rPr>
        <w:t>c khuy</w:t>
      </w:r>
      <w:r>
        <w:rPr>
          <w:rFonts w:ascii="Times New Roman" w:hAnsi="Times New Roman" w:cs="Times New Roman"/>
          <w:color w:val="auto"/>
          <w:sz w:val="28"/>
          <w:szCs w:val="28"/>
        </w:rPr>
        <w:t>ế</w:t>
      </w:r>
      <w:r>
        <w:rPr>
          <w:rFonts w:ascii="Times New Roman" w:hAnsi="Times New Roman" w:cs="Times New Roman"/>
          <w:color w:val="auto"/>
          <w:sz w:val="28"/>
          <w:szCs w:val="28"/>
        </w:rPr>
        <w:t>n khích đ</w:t>
      </w:r>
      <w:r>
        <w:rPr>
          <w:rFonts w:ascii="Times New Roman" w:hAnsi="Times New Roman" w:cs="Times New Roman"/>
          <w:color w:val="auto"/>
          <w:sz w:val="28"/>
          <w:szCs w:val="28"/>
        </w:rPr>
        <w:t>ổ</w:t>
      </w:r>
      <w:r>
        <w:rPr>
          <w:rFonts w:ascii="Times New Roman" w:hAnsi="Times New Roman" w:cs="Times New Roman"/>
          <w:color w:val="auto"/>
          <w:sz w:val="28"/>
          <w:szCs w:val="28"/>
        </w:rPr>
        <w:t>i m</w:t>
      </w:r>
      <w:r>
        <w:rPr>
          <w:rFonts w:ascii="Times New Roman" w:hAnsi="Times New Roman" w:cs="Times New Roman"/>
          <w:color w:val="auto"/>
          <w:sz w:val="28"/>
          <w:szCs w:val="28"/>
        </w:rPr>
        <w:t>ớ</w:t>
      </w:r>
      <w:r>
        <w:rPr>
          <w:rFonts w:ascii="Times New Roman" w:hAnsi="Times New Roman" w:cs="Times New Roman"/>
          <w:color w:val="auto"/>
          <w:sz w:val="28"/>
          <w:szCs w:val="28"/>
        </w:rPr>
        <w:t>i sáng t</w:t>
      </w:r>
      <w:r>
        <w:rPr>
          <w:rFonts w:ascii="Times New Roman" w:hAnsi="Times New Roman" w:cs="Times New Roman"/>
          <w:color w:val="auto"/>
          <w:sz w:val="28"/>
          <w:szCs w:val="28"/>
        </w:rPr>
        <w:t>ạ</w:t>
      </w:r>
      <w:r>
        <w:rPr>
          <w:rFonts w:ascii="Times New Roman" w:hAnsi="Times New Roman" w:cs="Times New Roman"/>
          <w:color w:val="auto"/>
          <w:sz w:val="28"/>
          <w:szCs w:val="28"/>
        </w:rPr>
        <w:t>o và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xã h</w:t>
      </w:r>
      <w:r>
        <w:rPr>
          <w:rFonts w:ascii="Times New Roman" w:hAnsi="Times New Roman" w:cs="Times New Roman"/>
          <w:color w:val="auto"/>
          <w:sz w:val="28"/>
          <w:szCs w:val="28"/>
        </w:rPr>
        <w:t>ộ</w:t>
      </w:r>
      <w:r>
        <w:rPr>
          <w:rFonts w:ascii="Times New Roman" w:hAnsi="Times New Roman" w:cs="Times New Roman"/>
          <w:color w:val="auto"/>
          <w:sz w:val="28"/>
          <w:szCs w:val="28"/>
        </w:rPr>
        <w:t>i</w:t>
      </w:r>
    </w:p>
    <w:p w:rsidR="00D74E5C" w:rsidRDefault="00F5426A">
      <w:pPr>
        <w:spacing w:before="60" w:after="60" w:line="240" w:lineRule="auto"/>
        <w:ind w:firstLineChars="202" w:firstLine="566"/>
        <w:jc w:val="both"/>
        <w:rPr>
          <w:sz w:val="28"/>
          <w:szCs w:val="28"/>
        </w:rPr>
      </w:pPr>
      <w:r>
        <w:rPr>
          <w:sz w:val="28"/>
          <w:szCs w:val="28"/>
        </w:rPr>
        <w:t xml:space="preserve">1. Đánh giá tính hợp pháp trong nghiên cứu và phát triển: </w:t>
      </w:r>
    </w:p>
    <w:p w:rsidR="00D74E5C" w:rsidRDefault="00F5426A">
      <w:pPr>
        <w:spacing w:before="60" w:after="60" w:line="240" w:lineRule="auto"/>
        <w:ind w:firstLineChars="202" w:firstLine="566"/>
        <w:jc w:val="both"/>
        <w:rPr>
          <w:sz w:val="28"/>
          <w:szCs w:val="28"/>
        </w:rPr>
      </w:pPr>
      <w:r>
        <w:rPr>
          <w:sz w:val="28"/>
          <w:szCs w:val="28"/>
        </w:rPr>
        <w:t xml:space="preserve">a) Kiểm tra nguồn gốc pháp </w:t>
      </w:r>
      <w:r>
        <w:rPr>
          <w:sz w:val="28"/>
          <w:szCs w:val="28"/>
        </w:rPr>
        <w:t xml:space="preserve">lý của dữ liệu đầu vào, bản quyền sở hữu trí tuệ của thuật toán và phần mềm; </w:t>
      </w:r>
    </w:p>
    <w:p w:rsidR="00D74E5C" w:rsidRDefault="00F5426A">
      <w:pPr>
        <w:spacing w:before="60" w:after="60" w:line="240" w:lineRule="auto"/>
        <w:ind w:firstLineChars="202" w:firstLine="566"/>
        <w:jc w:val="both"/>
        <w:rPr>
          <w:sz w:val="28"/>
          <w:szCs w:val="28"/>
        </w:rPr>
      </w:pPr>
      <w:r>
        <w:rPr>
          <w:sz w:val="28"/>
          <w:szCs w:val="28"/>
        </w:rPr>
        <w:t>b) Rà soát sự tuân thủ các quy định cấm trong Luật Trí tuệ nhân tạo đối với mục đích phát triển hệ thống.</w:t>
      </w:r>
    </w:p>
    <w:p w:rsidR="00D74E5C" w:rsidRDefault="00F5426A">
      <w:pPr>
        <w:spacing w:before="60" w:after="60" w:line="240" w:lineRule="auto"/>
        <w:ind w:firstLineChars="202" w:firstLine="566"/>
        <w:jc w:val="both"/>
        <w:rPr>
          <w:sz w:val="28"/>
          <w:szCs w:val="28"/>
        </w:rPr>
      </w:pPr>
      <w:r>
        <w:rPr>
          <w:sz w:val="28"/>
          <w:szCs w:val="28"/>
        </w:rPr>
        <w:t xml:space="preserve">2. Đánh giá trách nhiệm giải trình và quản trị nội bộ: </w:t>
      </w:r>
    </w:p>
    <w:p w:rsidR="00D74E5C" w:rsidRDefault="00F5426A">
      <w:pPr>
        <w:spacing w:before="60" w:after="60" w:line="240" w:lineRule="auto"/>
        <w:ind w:firstLineChars="202" w:firstLine="566"/>
        <w:jc w:val="both"/>
        <w:rPr>
          <w:sz w:val="28"/>
          <w:szCs w:val="28"/>
        </w:rPr>
      </w:pPr>
      <w:r>
        <w:rPr>
          <w:sz w:val="28"/>
          <w:szCs w:val="28"/>
        </w:rPr>
        <w:t xml:space="preserve">a) Kiểm tra cơ cấu tổ chức, quy định nội bộ về đạo đức AI và việc phân công nhân sự chịu trách nhiệm giám sát hệ thống; </w:t>
      </w:r>
    </w:p>
    <w:p w:rsidR="00D74E5C" w:rsidRDefault="00F5426A">
      <w:pPr>
        <w:spacing w:before="60" w:after="60" w:line="240" w:lineRule="auto"/>
        <w:ind w:firstLineChars="202" w:firstLine="566"/>
        <w:jc w:val="both"/>
        <w:rPr>
          <w:sz w:val="28"/>
          <w:szCs w:val="28"/>
        </w:rPr>
      </w:pPr>
      <w:r>
        <w:rPr>
          <w:sz w:val="28"/>
          <w:szCs w:val="28"/>
        </w:rPr>
        <w:t>b) Đánh giá hệ thống lưu vết (logging) để bảo đảm khả năng truy xuất nguồn gốc sự cố và quy trách nhiệm khi cần thiết.</w:t>
      </w:r>
    </w:p>
    <w:p w:rsidR="00D74E5C" w:rsidRDefault="00F5426A">
      <w:pPr>
        <w:pStyle w:val="Heading1"/>
        <w:keepNext w:val="0"/>
        <w:keepLines w:val="0"/>
        <w:spacing w:before="60" w:after="60" w:line="240" w:lineRule="auto"/>
        <w:jc w:val="center"/>
        <w:rPr>
          <w:rFonts w:ascii="Times New Roman" w:hAnsi="Times New Roman" w:cs="Times New Roman"/>
          <w:color w:val="auto"/>
        </w:rPr>
      </w:pPr>
      <w:r>
        <w:rPr>
          <w:rFonts w:ascii="Times New Roman" w:hAnsi="Times New Roman" w:cs="Times New Roman"/>
          <w:color w:val="auto"/>
        </w:rPr>
        <w:t>Chương III</w:t>
      </w:r>
      <w:r>
        <w:rPr>
          <w:rFonts w:ascii="Times New Roman" w:hAnsi="Times New Roman" w:cs="Times New Roman"/>
          <w:color w:val="auto"/>
        </w:rPr>
        <w:br/>
        <w:t>T</w:t>
      </w:r>
      <w:r>
        <w:rPr>
          <w:rFonts w:ascii="Times New Roman" w:hAnsi="Times New Roman" w:cs="Times New Roman"/>
          <w:color w:val="auto"/>
        </w:rPr>
        <w:t>Ổ</w:t>
      </w:r>
      <w:r>
        <w:rPr>
          <w:rFonts w:ascii="Times New Roman" w:hAnsi="Times New Roman" w:cs="Times New Roman"/>
          <w:color w:val="auto"/>
        </w:rPr>
        <w:t xml:space="preserve"> CH</w:t>
      </w:r>
      <w:r>
        <w:rPr>
          <w:rFonts w:ascii="Times New Roman" w:hAnsi="Times New Roman" w:cs="Times New Roman"/>
          <w:color w:val="auto"/>
        </w:rPr>
        <w:t>Ứ</w:t>
      </w:r>
      <w:r>
        <w:rPr>
          <w:rFonts w:ascii="Times New Roman" w:hAnsi="Times New Roman" w:cs="Times New Roman"/>
          <w:color w:val="auto"/>
        </w:rPr>
        <w:t>C TH</w:t>
      </w:r>
      <w:r>
        <w:rPr>
          <w:rFonts w:ascii="Times New Roman" w:hAnsi="Times New Roman" w:cs="Times New Roman"/>
          <w:color w:val="auto"/>
        </w:rPr>
        <w:t>Ự</w:t>
      </w:r>
      <w:r>
        <w:rPr>
          <w:rFonts w:ascii="Times New Roman" w:hAnsi="Times New Roman" w:cs="Times New Roman"/>
          <w:color w:val="auto"/>
        </w:rPr>
        <w:t>C HI</w:t>
      </w:r>
      <w:r>
        <w:rPr>
          <w:rFonts w:ascii="Times New Roman" w:hAnsi="Times New Roman" w:cs="Times New Roman"/>
          <w:color w:val="auto"/>
        </w:rPr>
        <w:t>Ệ</w:t>
      </w:r>
      <w:r>
        <w:rPr>
          <w:rFonts w:ascii="Times New Roman" w:hAnsi="Times New Roman" w:cs="Times New Roman"/>
          <w:color w:val="auto"/>
        </w:rPr>
        <w:t>N</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 xml:space="preserve">u </w:t>
      </w:r>
      <w:r>
        <w:rPr>
          <w:rFonts w:ascii="Times New Roman" w:hAnsi="Times New Roman" w:cs="Times New Roman"/>
          <w:color w:val="auto"/>
          <w:sz w:val="28"/>
          <w:szCs w:val="28"/>
          <w:lang w:val="vi-VN"/>
        </w:rPr>
        <w:t>10</w:t>
      </w:r>
      <w:r>
        <w:rPr>
          <w:rFonts w:ascii="Times New Roman" w:hAnsi="Times New Roman" w:cs="Times New Roman"/>
          <w:color w:val="auto"/>
          <w:sz w:val="28"/>
          <w:szCs w:val="28"/>
        </w:rPr>
        <w:t>.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c</w:t>
      </w:r>
      <w:r>
        <w:rPr>
          <w:rFonts w:ascii="Times New Roman" w:hAnsi="Times New Roman" w:cs="Times New Roman"/>
          <w:color w:val="auto"/>
          <w:sz w:val="28"/>
          <w:szCs w:val="28"/>
        </w:rPr>
        <w:t>ủ</w:t>
      </w:r>
      <w:r>
        <w:rPr>
          <w:rFonts w:ascii="Times New Roman" w:hAnsi="Times New Roman" w:cs="Times New Roman"/>
          <w:color w:val="auto"/>
          <w:sz w:val="28"/>
          <w:szCs w:val="28"/>
        </w:rPr>
        <w:t>a B</w:t>
      </w:r>
      <w:r>
        <w:rPr>
          <w:rFonts w:ascii="Times New Roman" w:hAnsi="Times New Roman" w:cs="Times New Roman"/>
          <w:color w:val="auto"/>
          <w:sz w:val="28"/>
          <w:szCs w:val="28"/>
        </w:rPr>
        <w:t>ộ</w:t>
      </w:r>
      <w:r>
        <w:rPr>
          <w:rFonts w:ascii="Times New Roman" w:hAnsi="Times New Roman" w:cs="Times New Roman"/>
          <w:color w:val="auto"/>
          <w:sz w:val="28"/>
          <w:szCs w:val="28"/>
        </w:rPr>
        <w:t xml:space="preserve"> Khoa h</w:t>
      </w:r>
      <w:r>
        <w:rPr>
          <w:rFonts w:ascii="Times New Roman" w:hAnsi="Times New Roman" w:cs="Times New Roman"/>
          <w:color w:val="auto"/>
          <w:sz w:val="28"/>
          <w:szCs w:val="28"/>
        </w:rPr>
        <w:t>ọ</w:t>
      </w:r>
      <w:r>
        <w:rPr>
          <w:rFonts w:ascii="Times New Roman" w:hAnsi="Times New Roman" w:cs="Times New Roman"/>
          <w:color w:val="auto"/>
          <w:sz w:val="28"/>
          <w:szCs w:val="28"/>
        </w:rPr>
        <w:t>c và Công ngh</w:t>
      </w:r>
      <w:r>
        <w:rPr>
          <w:rFonts w:ascii="Times New Roman" w:hAnsi="Times New Roman" w:cs="Times New Roman"/>
          <w:color w:val="auto"/>
          <w:sz w:val="28"/>
          <w:szCs w:val="28"/>
        </w:rPr>
        <w:t>ệ</w:t>
      </w:r>
    </w:p>
    <w:p w:rsidR="00D74E5C" w:rsidRDefault="00F5426A">
      <w:pPr>
        <w:spacing w:before="60" w:after="60" w:line="240" w:lineRule="auto"/>
        <w:ind w:firstLineChars="202" w:firstLine="566"/>
        <w:jc w:val="both"/>
        <w:rPr>
          <w:sz w:val="28"/>
          <w:szCs w:val="28"/>
        </w:rPr>
      </w:pPr>
      <w:r>
        <w:rPr>
          <w:rFonts w:cs="Times New Roman"/>
          <w:sz w:val="28"/>
          <w:szCs w:val="28"/>
        </w:rPr>
        <w:t>1</w:t>
      </w:r>
      <w:r>
        <w:rPr>
          <w:sz w:val="28"/>
          <w:szCs w:val="28"/>
        </w:rPr>
        <w:t xml:space="preserve">. Bộ trưởng Bộ Khoa học và Công nghệ thống nhất quản lý nhà nước về đạo đức trí tuệ nhân tạo; tổ chức triển khai, thực hiện thông tư này; ban hành hướng dẫn quản trị và đánh giá tuân thủ; cập </w:t>
      </w:r>
      <w:r>
        <w:rPr>
          <w:sz w:val="28"/>
          <w:szCs w:val="28"/>
        </w:rPr>
        <w:t>nhật Khung đạo đức trí tuệ nhân tạo quốc gia phù hợp với yêu cầu phát triển và chuẩn mực quốc tế.</w:t>
      </w:r>
    </w:p>
    <w:p w:rsidR="00D74E5C" w:rsidRDefault="00F5426A">
      <w:pPr>
        <w:spacing w:before="60" w:after="60" w:line="240" w:lineRule="auto"/>
        <w:ind w:firstLineChars="202" w:firstLine="566"/>
        <w:jc w:val="both"/>
        <w:rPr>
          <w:sz w:val="28"/>
          <w:szCs w:val="28"/>
        </w:rPr>
      </w:pPr>
      <w:r>
        <w:rPr>
          <w:sz w:val="28"/>
          <w:szCs w:val="28"/>
        </w:rPr>
        <w:t>2. Nghiên cứu, xây dựng công cụ trắc nghiệm và đánh giá mức độ tuân thủ đạo đức AI để các đơn vị, cá nhân tự tham gia đánh giá đạo đức AI.</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1</w:t>
      </w:r>
      <w:r>
        <w:rPr>
          <w:rFonts w:ascii="Times New Roman" w:hAnsi="Times New Roman" w:cs="Times New Roman"/>
          <w:color w:val="auto"/>
          <w:sz w:val="28"/>
          <w:szCs w:val="28"/>
          <w:lang w:val="vi-VN"/>
        </w:rPr>
        <w:t>1</w:t>
      </w:r>
      <w:r>
        <w:rPr>
          <w:rFonts w:ascii="Times New Roman" w:hAnsi="Times New Roman" w:cs="Times New Roman"/>
          <w:color w:val="auto"/>
          <w:sz w:val="28"/>
          <w:szCs w:val="28"/>
        </w:rPr>
        <w:t>.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c</w:t>
      </w:r>
      <w:r>
        <w:rPr>
          <w:rFonts w:ascii="Times New Roman" w:hAnsi="Times New Roman" w:cs="Times New Roman"/>
          <w:color w:val="auto"/>
          <w:sz w:val="28"/>
          <w:szCs w:val="28"/>
        </w:rPr>
        <w:t>ủ</w:t>
      </w:r>
      <w:r>
        <w:rPr>
          <w:rFonts w:ascii="Times New Roman" w:hAnsi="Times New Roman" w:cs="Times New Roman"/>
          <w:color w:val="auto"/>
          <w:sz w:val="28"/>
          <w:szCs w:val="28"/>
        </w:rPr>
        <w:t>a các b</w:t>
      </w:r>
      <w:r>
        <w:rPr>
          <w:rFonts w:ascii="Times New Roman" w:hAnsi="Times New Roman" w:cs="Times New Roman"/>
          <w:color w:val="auto"/>
          <w:sz w:val="28"/>
          <w:szCs w:val="28"/>
        </w:rPr>
        <w:t>ộ</w:t>
      </w:r>
      <w:r>
        <w:rPr>
          <w:rFonts w:ascii="Times New Roman" w:hAnsi="Times New Roman" w:cs="Times New Roman"/>
          <w:color w:val="auto"/>
          <w:sz w:val="28"/>
          <w:szCs w:val="28"/>
        </w:rPr>
        <w:t>, cơ quan ngang b</w:t>
      </w:r>
      <w:r>
        <w:rPr>
          <w:rFonts w:ascii="Times New Roman" w:hAnsi="Times New Roman" w:cs="Times New Roman"/>
          <w:color w:val="auto"/>
          <w:sz w:val="28"/>
          <w:szCs w:val="28"/>
        </w:rPr>
        <w:t>ộ</w:t>
      </w:r>
    </w:p>
    <w:p w:rsidR="00D74E5C" w:rsidRDefault="00F5426A">
      <w:pPr>
        <w:spacing w:before="60" w:after="60" w:line="240" w:lineRule="auto"/>
        <w:ind w:firstLineChars="202" w:firstLine="566"/>
        <w:jc w:val="both"/>
        <w:rPr>
          <w:sz w:val="28"/>
          <w:szCs w:val="28"/>
        </w:rPr>
      </w:pPr>
      <w:r>
        <w:rPr>
          <w:sz w:val="28"/>
          <w:szCs w:val="28"/>
        </w:rPr>
        <w:t>1. Trong phạm vi chức năng, nhiệm vụ, quyền hạn của mình, các bộ, cơ quan ngang bộ xây dựng các quy định kỹ thuật để triển khai Khung đạo đức trí tuệ nhân tạo trong lĩnh vực quản lý.</w:t>
      </w:r>
    </w:p>
    <w:p w:rsidR="00D74E5C" w:rsidRDefault="00F5426A">
      <w:pPr>
        <w:spacing w:before="60" w:after="60" w:line="240" w:lineRule="auto"/>
        <w:ind w:firstLineChars="202" w:firstLine="566"/>
        <w:jc w:val="both"/>
        <w:rPr>
          <w:sz w:val="28"/>
          <w:szCs w:val="28"/>
        </w:rPr>
      </w:pPr>
      <w:r>
        <w:rPr>
          <w:sz w:val="28"/>
          <w:szCs w:val="28"/>
        </w:rPr>
        <w:t>2. Chỉ đạo, kiểm tra, thanh tra việc ứng d</w:t>
      </w:r>
      <w:r>
        <w:rPr>
          <w:sz w:val="28"/>
          <w:szCs w:val="28"/>
        </w:rPr>
        <w:t>ụng trí tuệ nhân tạo trong ngành, lĩnh vực; phối hợp xử lý sự cố và bảo vệ quyền, lợi ích hợp pháp của tổ chức, cá nhân.</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1</w:t>
      </w:r>
      <w:r>
        <w:rPr>
          <w:rFonts w:ascii="Times New Roman" w:hAnsi="Times New Roman" w:cs="Times New Roman"/>
          <w:color w:val="auto"/>
          <w:sz w:val="28"/>
          <w:szCs w:val="28"/>
          <w:lang w:val="vi-VN"/>
        </w:rPr>
        <w:t>2</w:t>
      </w:r>
      <w:r>
        <w:rPr>
          <w:rFonts w:ascii="Times New Roman" w:hAnsi="Times New Roman" w:cs="Times New Roman"/>
          <w:color w:val="auto"/>
          <w:sz w:val="28"/>
          <w:szCs w:val="28"/>
        </w:rPr>
        <w:t>.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c</w:t>
      </w:r>
      <w:r>
        <w:rPr>
          <w:rFonts w:ascii="Times New Roman" w:hAnsi="Times New Roman" w:cs="Times New Roman"/>
          <w:color w:val="auto"/>
          <w:sz w:val="28"/>
          <w:szCs w:val="28"/>
        </w:rPr>
        <w:t>ủ</w:t>
      </w:r>
      <w:r>
        <w:rPr>
          <w:rFonts w:ascii="Times New Roman" w:hAnsi="Times New Roman" w:cs="Times New Roman"/>
          <w:color w:val="auto"/>
          <w:sz w:val="28"/>
          <w:szCs w:val="28"/>
        </w:rPr>
        <w:t xml:space="preserve">a </w:t>
      </w:r>
      <w:r>
        <w:rPr>
          <w:rFonts w:ascii="Times New Roman" w:hAnsi="Times New Roman" w:cs="Times New Roman"/>
          <w:color w:val="auto"/>
          <w:sz w:val="28"/>
          <w:szCs w:val="28"/>
        </w:rPr>
        <w:t>Ủ</w:t>
      </w:r>
      <w:r>
        <w:rPr>
          <w:rFonts w:ascii="Times New Roman" w:hAnsi="Times New Roman" w:cs="Times New Roman"/>
          <w:color w:val="auto"/>
          <w:sz w:val="28"/>
          <w:szCs w:val="28"/>
        </w:rPr>
        <w:t>y ban nhân dân c</w:t>
      </w:r>
      <w:r>
        <w:rPr>
          <w:rFonts w:ascii="Times New Roman" w:hAnsi="Times New Roman" w:cs="Times New Roman"/>
          <w:color w:val="auto"/>
          <w:sz w:val="28"/>
          <w:szCs w:val="28"/>
        </w:rPr>
        <w:t>ấ</w:t>
      </w:r>
      <w:r>
        <w:rPr>
          <w:rFonts w:ascii="Times New Roman" w:hAnsi="Times New Roman" w:cs="Times New Roman"/>
          <w:color w:val="auto"/>
          <w:sz w:val="28"/>
          <w:szCs w:val="28"/>
        </w:rPr>
        <w:t>p t</w:t>
      </w:r>
      <w:r>
        <w:rPr>
          <w:rFonts w:ascii="Times New Roman" w:hAnsi="Times New Roman" w:cs="Times New Roman"/>
          <w:color w:val="auto"/>
          <w:sz w:val="28"/>
          <w:szCs w:val="28"/>
        </w:rPr>
        <w:t>ỉ</w:t>
      </w:r>
      <w:r>
        <w:rPr>
          <w:rFonts w:ascii="Times New Roman" w:hAnsi="Times New Roman" w:cs="Times New Roman"/>
          <w:color w:val="auto"/>
          <w:sz w:val="28"/>
          <w:szCs w:val="28"/>
        </w:rPr>
        <w:t>nh</w:t>
      </w:r>
    </w:p>
    <w:p w:rsidR="00D74E5C" w:rsidRDefault="00F5426A">
      <w:pPr>
        <w:spacing w:before="60" w:after="60" w:line="240" w:lineRule="auto"/>
        <w:ind w:firstLineChars="202" w:firstLine="566"/>
        <w:jc w:val="both"/>
        <w:rPr>
          <w:sz w:val="28"/>
          <w:szCs w:val="28"/>
        </w:rPr>
      </w:pPr>
      <w:r>
        <w:rPr>
          <w:sz w:val="28"/>
          <w:szCs w:val="28"/>
        </w:rPr>
        <w:t>1. Ủy ban nhân dân cấp tỉnh thực hiện quản lý nhà nước về trí tuệ nhân tạo tại địa ph</w:t>
      </w:r>
      <w:r>
        <w:rPr>
          <w:sz w:val="28"/>
          <w:szCs w:val="28"/>
        </w:rPr>
        <w:t xml:space="preserve">ương theo quy định pháp luật về trí tuệ nhân tạo tạo; chỉ đạo cơ quan </w:t>
      </w:r>
      <w:r>
        <w:rPr>
          <w:sz w:val="28"/>
          <w:szCs w:val="28"/>
        </w:rPr>
        <w:lastRenderedPageBreak/>
        <w:t>chuyên môn thuộc Ủy ban nhân dân cấp tỉnh (Sở Khoa học và Công nghệ hoặc cơ quan được giao nhiệm vụ) triển khai Thông tư này.</w:t>
      </w:r>
    </w:p>
    <w:p w:rsidR="00D74E5C" w:rsidRDefault="00F5426A">
      <w:pPr>
        <w:spacing w:before="60" w:after="60" w:line="240" w:lineRule="auto"/>
        <w:ind w:firstLineChars="202" w:firstLine="566"/>
        <w:jc w:val="both"/>
        <w:rPr>
          <w:sz w:val="28"/>
          <w:szCs w:val="28"/>
        </w:rPr>
      </w:pPr>
      <w:r>
        <w:rPr>
          <w:sz w:val="28"/>
          <w:szCs w:val="28"/>
        </w:rPr>
        <w:t>2. Tổ chức tuyên truyền, phổ biến, đào tạo và hỗ trợ doanh n</w:t>
      </w:r>
      <w:r>
        <w:rPr>
          <w:sz w:val="28"/>
          <w:szCs w:val="28"/>
        </w:rPr>
        <w:t>ghiệp, tổ chức, cá nhân trên địa bàn áp dụng đạo đức và trí tuệ nhân tạo có trách nhiệm; kiểm tra, giám sát việc triển khai hệ thống trí tuệ nhân tạo trong dịch vụ công tại địa phương.</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1</w:t>
      </w:r>
      <w:r>
        <w:rPr>
          <w:rFonts w:ascii="Times New Roman" w:hAnsi="Times New Roman" w:cs="Times New Roman"/>
          <w:color w:val="auto"/>
          <w:sz w:val="28"/>
          <w:szCs w:val="28"/>
          <w:lang w:val="vi-VN"/>
        </w:rPr>
        <w:t>3</w:t>
      </w:r>
      <w:r>
        <w:rPr>
          <w:rFonts w:ascii="Times New Roman" w:hAnsi="Times New Roman" w:cs="Times New Roman"/>
          <w:color w:val="auto"/>
          <w:sz w:val="28"/>
          <w:szCs w:val="28"/>
        </w:rPr>
        <w:t>. Hi</w:t>
      </w:r>
      <w:r>
        <w:rPr>
          <w:rFonts w:ascii="Times New Roman" w:hAnsi="Times New Roman" w:cs="Times New Roman"/>
          <w:color w:val="auto"/>
          <w:sz w:val="28"/>
          <w:szCs w:val="28"/>
        </w:rPr>
        <w:t>ệ</w:t>
      </w:r>
      <w:r>
        <w:rPr>
          <w:rFonts w:ascii="Times New Roman" w:hAnsi="Times New Roman" w:cs="Times New Roman"/>
          <w:color w:val="auto"/>
          <w:sz w:val="28"/>
          <w:szCs w:val="28"/>
        </w:rPr>
        <w:t>u l</w:t>
      </w:r>
      <w:r>
        <w:rPr>
          <w:rFonts w:ascii="Times New Roman" w:hAnsi="Times New Roman" w:cs="Times New Roman"/>
          <w:color w:val="auto"/>
          <w:sz w:val="28"/>
          <w:szCs w:val="28"/>
        </w:rPr>
        <w:t>ự</w:t>
      </w:r>
      <w:r>
        <w:rPr>
          <w:rFonts w:ascii="Times New Roman" w:hAnsi="Times New Roman" w:cs="Times New Roman"/>
          <w:color w:val="auto"/>
          <w:sz w:val="28"/>
          <w:szCs w:val="28"/>
        </w:rPr>
        <w:t>c thi hành</w:t>
      </w:r>
    </w:p>
    <w:p w:rsidR="00D74E5C" w:rsidRDefault="00F5426A">
      <w:pPr>
        <w:spacing w:before="60" w:after="60" w:line="240" w:lineRule="auto"/>
        <w:ind w:firstLineChars="202" w:firstLine="566"/>
        <w:jc w:val="both"/>
        <w:rPr>
          <w:sz w:val="28"/>
          <w:szCs w:val="28"/>
        </w:rPr>
      </w:pPr>
      <w:r>
        <w:rPr>
          <w:sz w:val="28"/>
          <w:szCs w:val="28"/>
        </w:rPr>
        <w:t>1. Thông tư này có hiệu lực thi hành kể từ n</w:t>
      </w:r>
      <w:r>
        <w:rPr>
          <w:sz w:val="28"/>
          <w:szCs w:val="28"/>
        </w:rPr>
        <w:t>gày 01 tháng 3 năm 2026.</w:t>
      </w:r>
    </w:p>
    <w:p w:rsidR="00D74E5C" w:rsidRDefault="00F5426A">
      <w:pPr>
        <w:spacing w:before="60" w:after="60" w:line="240" w:lineRule="auto"/>
        <w:ind w:firstLineChars="202" w:firstLine="566"/>
        <w:jc w:val="both"/>
        <w:rPr>
          <w:sz w:val="28"/>
          <w:szCs w:val="28"/>
        </w:rPr>
      </w:pPr>
      <w:r>
        <w:rPr>
          <w:sz w:val="28"/>
          <w:szCs w:val="28"/>
        </w:rPr>
        <w:t>2. Đối với các hệ thống trí tuệ nhân tạo đã được đưa vào hoạt động trước ngày Thông tư này có hiệu lực thi hành, nhà cung cấp và bên triển khai thực hiện nghĩa vụ tuân thủ theo lộ trình chuyển tiếp quy định tại Luật Trí tuệ nhân tạ</w:t>
      </w:r>
      <w:r>
        <w:rPr>
          <w:sz w:val="28"/>
          <w:szCs w:val="28"/>
        </w:rPr>
        <w:t>o và hướng dẫn của cơ quan có thẩm quyền.</w:t>
      </w:r>
    </w:p>
    <w:p w:rsidR="00D74E5C" w:rsidRDefault="00F5426A">
      <w:pPr>
        <w:pStyle w:val="Heading2"/>
        <w:keepNext w:val="0"/>
        <w:keepLines w:val="0"/>
        <w:spacing w:before="60" w:after="6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Đi</w:t>
      </w:r>
      <w:r>
        <w:rPr>
          <w:rFonts w:ascii="Times New Roman" w:hAnsi="Times New Roman" w:cs="Times New Roman"/>
          <w:color w:val="auto"/>
          <w:sz w:val="28"/>
          <w:szCs w:val="28"/>
        </w:rPr>
        <w:t>ề</w:t>
      </w:r>
      <w:r>
        <w:rPr>
          <w:rFonts w:ascii="Times New Roman" w:hAnsi="Times New Roman" w:cs="Times New Roman"/>
          <w:color w:val="auto"/>
          <w:sz w:val="28"/>
          <w:szCs w:val="28"/>
        </w:rPr>
        <w:t>u 1</w:t>
      </w:r>
      <w:r>
        <w:rPr>
          <w:rFonts w:ascii="Times New Roman" w:hAnsi="Times New Roman" w:cs="Times New Roman"/>
          <w:color w:val="auto"/>
          <w:sz w:val="28"/>
          <w:szCs w:val="28"/>
          <w:lang w:val="vi-VN"/>
        </w:rPr>
        <w:t>4</w:t>
      </w:r>
      <w:r>
        <w:rPr>
          <w:rFonts w:ascii="Times New Roman" w:hAnsi="Times New Roman" w:cs="Times New Roman"/>
          <w:color w:val="auto"/>
          <w:sz w:val="28"/>
          <w:szCs w:val="28"/>
        </w:rPr>
        <w:t>. Trách nhi</w:t>
      </w:r>
      <w:r>
        <w:rPr>
          <w:rFonts w:ascii="Times New Roman" w:hAnsi="Times New Roman" w:cs="Times New Roman"/>
          <w:color w:val="auto"/>
          <w:sz w:val="28"/>
          <w:szCs w:val="28"/>
        </w:rPr>
        <w:t>ệ</w:t>
      </w:r>
      <w:r>
        <w:rPr>
          <w:rFonts w:ascii="Times New Roman" w:hAnsi="Times New Roman" w:cs="Times New Roman"/>
          <w:color w:val="auto"/>
          <w:sz w:val="28"/>
          <w:szCs w:val="28"/>
        </w:rPr>
        <w:t>m thi hành</w:t>
      </w:r>
    </w:p>
    <w:p w:rsidR="00D74E5C" w:rsidRDefault="00F5426A">
      <w:pPr>
        <w:spacing w:before="60" w:after="60" w:line="240" w:lineRule="auto"/>
        <w:ind w:firstLineChars="202" w:firstLine="566"/>
        <w:jc w:val="both"/>
        <w:rPr>
          <w:sz w:val="28"/>
          <w:szCs w:val="28"/>
        </w:rPr>
      </w:pPr>
      <w:r>
        <w:rPr>
          <w:sz w:val="28"/>
          <w:szCs w:val="28"/>
        </w:rPr>
        <w:t xml:space="preserve">1. Chánh Văn phòng Bộ, Viện trưởng Viện Công nghệ số và Chuyển đổi số quốc gia, Cục trưởng Cục Chuyển đổi số quốc gia, Thủ trưởng các đơn vị thuộc Bộ Khoa học và Công nghệ, Thủ trưởng </w:t>
      </w:r>
      <w:r>
        <w:rPr>
          <w:sz w:val="28"/>
          <w:szCs w:val="28"/>
        </w:rPr>
        <w:t xml:space="preserve">các bộ, cơ quan ngang bộ, Chủ tịch Ủy ban nhân dân các tỉnh, thành phố trực thuộc Trung ương và các tổ chức, cá nhân có liên quan chịu trách nhiệm thi hành Thông tư này. </w:t>
      </w:r>
    </w:p>
    <w:p w:rsidR="00D74E5C" w:rsidRDefault="00F5426A">
      <w:pPr>
        <w:spacing w:before="60" w:after="60" w:line="240" w:lineRule="auto"/>
        <w:ind w:firstLineChars="202" w:firstLine="566"/>
        <w:jc w:val="both"/>
        <w:rPr>
          <w:sz w:val="28"/>
          <w:szCs w:val="28"/>
        </w:rPr>
      </w:pPr>
      <w:r>
        <w:rPr>
          <w:sz w:val="28"/>
          <w:szCs w:val="28"/>
        </w:rPr>
        <w:t>2. Trong quá trình thực hiện, nếu có phát sinh, khó khăn, vướng mắc hoặc cần sửa đổi,</w:t>
      </w:r>
      <w:r>
        <w:rPr>
          <w:sz w:val="28"/>
          <w:szCs w:val="28"/>
        </w:rPr>
        <w:t xml:space="preserve"> bổ sung, các bộ, cơ quan ngang bộ, các tỉnh, thành phố trực thuộc Trung ương phản ánh kịp thời về Bộ Khoa học và Công nghệ để giải quyết theo thẩm quyền./.</w:t>
      </w:r>
    </w:p>
    <w:p w:rsidR="00D74E5C" w:rsidRDefault="00D74E5C">
      <w:pPr>
        <w:spacing w:before="120" w:after="120" w:line="240" w:lineRule="auto"/>
        <w:ind w:firstLineChars="278" w:firstLine="778"/>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3468"/>
      </w:tblGrid>
      <w:tr w:rsidR="00D74E5C">
        <w:tc>
          <w:tcPr>
            <w:tcW w:w="5749" w:type="dxa"/>
          </w:tcPr>
          <w:p w:rsidR="00D74E5C" w:rsidRDefault="00F5426A">
            <w:pPr>
              <w:spacing w:after="0" w:line="240" w:lineRule="auto"/>
              <w:jc w:val="both"/>
              <w:rPr>
                <w:sz w:val="24"/>
                <w:szCs w:val="24"/>
              </w:rPr>
            </w:pPr>
            <w:r>
              <w:rPr>
                <w:b/>
                <w:bCs/>
                <w:i/>
                <w:iCs/>
                <w:sz w:val="24"/>
                <w:szCs w:val="24"/>
              </w:rPr>
              <w:t>Nơi nhận:</w:t>
            </w:r>
          </w:p>
          <w:p w:rsidR="00D74E5C" w:rsidRDefault="00F5426A">
            <w:pPr>
              <w:spacing w:after="0" w:line="240" w:lineRule="auto"/>
              <w:rPr>
                <w:rFonts w:cs="Times New Roman"/>
                <w:sz w:val="24"/>
                <w:szCs w:val="24"/>
              </w:rPr>
            </w:pPr>
            <w:r>
              <w:rPr>
                <w:rFonts w:cs="Times New Roman"/>
                <w:color w:val="000000"/>
                <w:sz w:val="24"/>
                <w:szCs w:val="24"/>
                <w:shd w:val="clear" w:color="auto" w:fill="FFFFFF"/>
              </w:rPr>
              <w:t>- Ban Bí thư Trung ương Đảng;</w:t>
            </w:r>
            <w:r>
              <w:rPr>
                <w:rFonts w:cs="Times New Roman"/>
                <w:color w:val="000000"/>
                <w:sz w:val="24"/>
                <w:szCs w:val="24"/>
              </w:rPr>
              <w:br/>
            </w:r>
            <w:r>
              <w:rPr>
                <w:rFonts w:cs="Times New Roman"/>
                <w:color w:val="000000"/>
                <w:sz w:val="24"/>
                <w:szCs w:val="24"/>
                <w:shd w:val="clear" w:color="auto" w:fill="FFFFFF"/>
              </w:rPr>
              <w:t>- Thủ tướng, các Phó Thủ tướng Chính phủ;</w:t>
            </w:r>
            <w:r>
              <w:rPr>
                <w:rFonts w:cs="Times New Roman"/>
                <w:color w:val="000000"/>
                <w:sz w:val="24"/>
                <w:szCs w:val="24"/>
              </w:rPr>
              <w:br/>
            </w:r>
            <w:r>
              <w:rPr>
                <w:rFonts w:cs="Times New Roman"/>
                <w:color w:val="000000"/>
                <w:sz w:val="24"/>
                <w:szCs w:val="24"/>
                <w:shd w:val="clear" w:color="auto" w:fill="FFFFFF"/>
              </w:rPr>
              <w:t xml:space="preserve">- Các Bộ, cơ </w:t>
            </w:r>
            <w:r>
              <w:rPr>
                <w:rFonts w:cs="Times New Roman"/>
                <w:color w:val="000000"/>
                <w:sz w:val="24"/>
                <w:szCs w:val="24"/>
                <w:shd w:val="clear" w:color="auto" w:fill="FFFFFF"/>
              </w:rPr>
              <w:t>quan ngang Bộ, cơ quan thuộc CP;</w:t>
            </w:r>
            <w:r>
              <w:rPr>
                <w:rFonts w:cs="Times New Roman"/>
                <w:color w:val="000000"/>
                <w:sz w:val="24"/>
                <w:szCs w:val="24"/>
              </w:rPr>
              <w:br/>
            </w:r>
            <w:r>
              <w:rPr>
                <w:rFonts w:cs="Times New Roman"/>
                <w:color w:val="000000"/>
                <w:sz w:val="24"/>
                <w:szCs w:val="24"/>
                <w:shd w:val="clear" w:color="auto" w:fill="FFFFFF"/>
              </w:rPr>
              <w:t>- Văn phòng TƯ Đảng và các Ban của Đảng;</w:t>
            </w:r>
            <w:r>
              <w:rPr>
                <w:rFonts w:cs="Times New Roman"/>
                <w:color w:val="000000"/>
                <w:sz w:val="24"/>
                <w:szCs w:val="24"/>
              </w:rPr>
              <w:br/>
            </w:r>
            <w:r>
              <w:rPr>
                <w:rFonts w:cs="Times New Roman"/>
                <w:color w:val="000000"/>
                <w:sz w:val="24"/>
                <w:szCs w:val="24"/>
                <w:shd w:val="clear" w:color="auto" w:fill="FFFFFF"/>
              </w:rPr>
              <w:t>- Văn phòng Tổng Bí thư;</w:t>
            </w:r>
            <w:r>
              <w:rPr>
                <w:rFonts w:cs="Times New Roman"/>
                <w:color w:val="000000"/>
                <w:sz w:val="24"/>
                <w:szCs w:val="24"/>
              </w:rPr>
              <w:br/>
            </w:r>
            <w:r>
              <w:rPr>
                <w:rFonts w:cs="Times New Roman"/>
                <w:color w:val="000000"/>
                <w:sz w:val="24"/>
                <w:szCs w:val="24"/>
                <w:shd w:val="clear" w:color="auto" w:fill="FFFFFF"/>
              </w:rPr>
              <w:t>- Văn phòng Quốc hội;</w:t>
            </w:r>
            <w:r>
              <w:rPr>
                <w:rFonts w:cs="Times New Roman"/>
                <w:color w:val="000000"/>
                <w:sz w:val="24"/>
                <w:szCs w:val="24"/>
              </w:rPr>
              <w:br/>
            </w:r>
            <w:r>
              <w:rPr>
                <w:rFonts w:cs="Times New Roman"/>
                <w:color w:val="000000"/>
                <w:sz w:val="24"/>
                <w:szCs w:val="24"/>
                <w:shd w:val="clear" w:color="auto" w:fill="FFFFFF"/>
              </w:rPr>
              <w:t>- Văn phòng Chủ tịch nước;</w:t>
            </w:r>
            <w:r>
              <w:rPr>
                <w:rFonts w:cs="Times New Roman"/>
                <w:color w:val="000000"/>
                <w:sz w:val="24"/>
                <w:szCs w:val="24"/>
              </w:rPr>
              <w:br/>
            </w:r>
            <w:r>
              <w:rPr>
                <w:rFonts w:cs="Times New Roman"/>
                <w:color w:val="000000"/>
                <w:sz w:val="24"/>
                <w:szCs w:val="24"/>
                <w:shd w:val="clear" w:color="auto" w:fill="FFFFFF"/>
              </w:rPr>
              <w:t>- Viện Kiểm sát nhân dân tối cao;</w:t>
            </w:r>
            <w:r>
              <w:rPr>
                <w:rFonts w:cs="Times New Roman"/>
                <w:color w:val="000000"/>
                <w:sz w:val="24"/>
                <w:szCs w:val="24"/>
              </w:rPr>
              <w:br/>
            </w:r>
            <w:r>
              <w:rPr>
                <w:rFonts w:cs="Times New Roman"/>
                <w:color w:val="000000"/>
                <w:sz w:val="24"/>
                <w:szCs w:val="24"/>
                <w:shd w:val="clear" w:color="auto" w:fill="FFFFFF"/>
              </w:rPr>
              <w:t>- Tòa án nhân dân tối cao;</w:t>
            </w:r>
            <w:r>
              <w:rPr>
                <w:rFonts w:cs="Times New Roman"/>
                <w:color w:val="000000"/>
                <w:sz w:val="24"/>
                <w:szCs w:val="24"/>
              </w:rPr>
              <w:br/>
            </w:r>
            <w:r>
              <w:rPr>
                <w:rFonts w:cs="Times New Roman"/>
                <w:color w:val="000000"/>
                <w:sz w:val="24"/>
                <w:szCs w:val="24"/>
                <w:shd w:val="clear" w:color="auto" w:fill="FFFFFF"/>
              </w:rPr>
              <w:t>- Kiểm toán nhà nước;</w:t>
            </w:r>
            <w:r>
              <w:rPr>
                <w:rFonts w:cs="Times New Roman"/>
                <w:color w:val="000000"/>
                <w:sz w:val="24"/>
                <w:szCs w:val="24"/>
              </w:rPr>
              <w:br/>
            </w:r>
            <w:r>
              <w:rPr>
                <w:rFonts w:cs="Times New Roman"/>
                <w:color w:val="000000"/>
                <w:sz w:val="24"/>
                <w:szCs w:val="24"/>
                <w:shd w:val="clear" w:color="auto" w:fill="FFFFFF"/>
              </w:rPr>
              <w:t>- Ủy ban Trung ương Mặt t</w:t>
            </w:r>
            <w:r>
              <w:rPr>
                <w:rFonts w:cs="Times New Roman"/>
                <w:color w:val="000000"/>
                <w:sz w:val="24"/>
                <w:szCs w:val="24"/>
                <w:shd w:val="clear" w:color="auto" w:fill="FFFFFF"/>
              </w:rPr>
              <w:t>rận Tổ quốc Việt Nam;</w:t>
            </w:r>
            <w:r>
              <w:rPr>
                <w:rFonts w:cs="Times New Roman"/>
                <w:color w:val="000000"/>
                <w:sz w:val="24"/>
                <w:szCs w:val="24"/>
              </w:rPr>
              <w:br/>
            </w:r>
            <w:r>
              <w:rPr>
                <w:rFonts w:cs="Times New Roman"/>
                <w:color w:val="000000"/>
                <w:sz w:val="24"/>
                <w:szCs w:val="24"/>
                <w:shd w:val="clear" w:color="auto" w:fill="FFFFFF"/>
              </w:rPr>
              <w:t>- Cơ quan Trung ương của các tổ chức chính trị-xã hội;</w:t>
            </w:r>
            <w:r>
              <w:rPr>
                <w:rFonts w:cs="Times New Roman"/>
                <w:color w:val="000000"/>
                <w:sz w:val="24"/>
                <w:szCs w:val="24"/>
              </w:rPr>
              <w:br/>
            </w:r>
            <w:r>
              <w:rPr>
                <w:rFonts w:cs="Times New Roman"/>
                <w:color w:val="000000"/>
                <w:sz w:val="24"/>
                <w:szCs w:val="24"/>
                <w:shd w:val="clear" w:color="auto" w:fill="FFFFFF"/>
              </w:rPr>
              <w:t>- HĐND, UBND các tỉnh, thành phố trực thuộc TƯ;</w:t>
            </w:r>
            <w:r>
              <w:rPr>
                <w:rFonts w:cs="Times New Roman"/>
                <w:color w:val="000000"/>
                <w:sz w:val="24"/>
                <w:szCs w:val="24"/>
              </w:rPr>
              <w:br/>
            </w:r>
            <w:r>
              <w:rPr>
                <w:rFonts w:cs="Times New Roman"/>
                <w:color w:val="000000"/>
                <w:sz w:val="24"/>
                <w:szCs w:val="24"/>
                <w:shd w:val="clear" w:color="auto" w:fill="FFFFFF"/>
              </w:rPr>
              <w:t xml:space="preserve">- </w:t>
            </w:r>
            <w:r>
              <w:rPr>
                <w:rFonts w:cs="Times New Roman"/>
                <w:color w:val="000000"/>
                <w:spacing w:val="-4"/>
                <w:sz w:val="24"/>
                <w:szCs w:val="24"/>
                <w:shd w:val="clear" w:color="auto" w:fill="FFFFFF"/>
              </w:rPr>
              <w:t>Sở Khoa học và Công nghệ các tỉnh, TP trực thuộc TƯ;</w:t>
            </w:r>
            <w:r>
              <w:rPr>
                <w:rFonts w:cs="Times New Roman"/>
                <w:color w:val="000000"/>
                <w:sz w:val="24"/>
                <w:szCs w:val="24"/>
              </w:rPr>
              <w:br/>
            </w:r>
            <w:r>
              <w:rPr>
                <w:rFonts w:cs="Times New Roman"/>
                <w:color w:val="000000"/>
                <w:sz w:val="24"/>
                <w:szCs w:val="24"/>
                <w:shd w:val="clear" w:color="auto" w:fill="FFFFFF"/>
              </w:rPr>
              <w:t>- Cục Kiểm tra văn bản QPPL, Bộ Tư pháp;</w:t>
            </w:r>
            <w:r>
              <w:rPr>
                <w:rFonts w:cs="Times New Roman"/>
                <w:color w:val="000000"/>
                <w:sz w:val="24"/>
                <w:szCs w:val="24"/>
              </w:rPr>
              <w:br/>
            </w:r>
            <w:r>
              <w:rPr>
                <w:rFonts w:cs="Times New Roman"/>
                <w:color w:val="000000"/>
                <w:sz w:val="24"/>
                <w:szCs w:val="24"/>
                <w:shd w:val="clear" w:color="auto" w:fill="FFFFFF"/>
              </w:rPr>
              <w:t>- Cổng thông tin điện tử Chính phủ;</w:t>
            </w:r>
            <w:r>
              <w:rPr>
                <w:rFonts w:cs="Times New Roman"/>
                <w:color w:val="000000"/>
                <w:sz w:val="24"/>
                <w:szCs w:val="24"/>
                <w:shd w:val="clear" w:color="auto" w:fill="FFFFFF"/>
              </w:rPr>
              <w:t xml:space="preserve"> Công báo;</w:t>
            </w:r>
            <w:r>
              <w:rPr>
                <w:rFonts w:cs="Times New Roman"/>
                <w:color w:val="000000"/>
                <w:sz w:val="24"/>
                <w:szCs w:val="24"/>
              </w:rPr>
              <w:br/>
            </w:r>
            <w:r>
              <w:rPr>
                <w:rFonts w:cs="Times New Roman"/>
                <w:color w:val="000000"/>
                <w:sz w:val="24"/>
                <w:szCs w:val="24"/>
                <w:shd w:val="clear" w:color="auto" w:fill="FFFFFF"/>
              </w:rPr>
              <w:t>- Bộ KH&amp;CN: Bộ trưởng, các Thứ trưởng; các cơ quan,</w:t>
            </w:r>
            <w:r>
              <w:rPr>
                <w:rFonts w:cs="Times New Roman"/>
                <w:color w:val="000000"/>
                <w:sz w:val="24"/>
                <w:szCs w:val="24"/>
              </w:rPr>
              <w:br/>
            </w:r>
            <w:r>
              <w:rPr>
                <w:rFonts w:cs="Times New Roman"/>
                <w:color w:val="000000"/>
                <w:sz w:val="24"/>
                <w:szCs w:val="24"/>
                <w:shd w:val="clear" w:color="auto" w:fill="FFFFFF"/>
              </w:rPr>
              <w:t>đơn vị thuộc Bộ KH&amp;CN, Cổng TTĐT Bộ KH&amp;CN;</w:t>
            </w:r>
            <w:r>
              <w:rPr>
                <w:rFonts w:cs="Times New Roman"/>
                <w:color w:val="000000"/>
                <w:sz w:val="24"/>
                <w:szCs w:val="24"/>
              </w:rPr>
              <w:br/>
            </w:r>
            <w:r>
              <w:rPr>
                <w:rFonts w:cs="Times New Roman"/>
                <w:color w:val="000000"/>
                <w:sz w:val="24"/>
                <w:szCs w:val="24"/>
                <w:shd w:val="clear" w:color="auto" w:fill="FFFFFF"/>
              </w:rPr>
              <w:t>- Lưu: VT, CNS&amp;CĐS</w:t>
            </w:r>
            <w:r>
              <w:rPr>
                <w:rFonts w:cs="Times New Roman"/>
                <w:sz w:val="24"/>
                <w:szCs w:val="24"/>
              </w:rPr>
              <w:t>.</w:t>
            </w:r>
          </w:p>
        </w:tc>
        <w:tc>
          <w:tcPr>
            <w:tcW w:w="3538" w:type="dxa"/>
          </w:tcPr>
          <w:p w:rsidR="00D74E5C" w:rsidRDefault="00F5426A">
            <w:pPr>
              <w:spacing w:after="0" w:line="240" w:lineRule="auto"/>
              <w:jc w:val="center"/>
              <w:rPr>
                <w:sz w:val="28"/>
                <w:szCs w:val="28"/>
              </w:rPr>
            </w:pPr>
            <w:r>
              <w:rPr>
                <w:b/>
                <w:bCs/>
                <w:sz w:val="28"/>
                <w:szCs w:val="28"/>
              </w:rPr>
              <w:t>BỘ TRƯỞNG</w:t>
            </w:r>
          </w:p>
          <w:p w:rsidR="00D74E5C" w:rsidRDefault="00D74E5C">
            <w:pPr>
              <w:spacing w:after="0" w:line="240" w:lineRule="auto"/>
              <w:jc w:val="both"/>
              <w:rPr>
                <w:sz w:val="28"/>
                <w:szCs w:val="28"/>
              </w:rPr>
            </w:pPr>
          </w:p>
          <w:p w:rsidR="00D74E5C" w:rsidRDefault="00D74E5C">
            <w:pPr>
              <w:spacing w:after="0" w:line="240" w:lineRule="auto"/>
              <w:jc w:val="both"/>
              <w:rPr>
                <w:sz w:val="28"/>
                <w:szCs w:val="28"/>
              </w:rPr>
            </w:pPr>
          </w:p>
          <w:p w:rsidR="00D74E5C" w:rsidRDefault="00D74E5C">
            <w:pPr>
              <w:spacing w:after="0" w:line="240" w:lineRule="auto"/>
              <w:jc w:val="both"/>
              <w:rPr>
                <w:sz w:val="28"/>
                <w:szCs w:val="28"/>
              </w:rPr>
            </w:pPr>
          </w:p>
          <w:p w:rsidR="00D74E5C" w:rsidRDefault="00D74E5C">
            <w:pPr>
              <w:spacing w:after="0" w:line="240" w:lineRule="auto"/>
              <w:jc w:val="both"/>
              <w:rPr>
                <w:sz w:val="28"/>
                <w:szCs w:val="28"/>
              </w:rPr>
            </w:pPr>
          </w:p>
          <w:p w:rsidR="00D74E5C" w:rsidRDefault="00D74E5C">
            <w:pPr>
              <w:spacing w:after="0" w:line="240" w:lineRule="auto"/>
              <w:jc w:val="both"/>
              <w:rPr>
                <w:sz w:val="28"/>
                <w:szCs w:val="28"/>
              </w:rPr>
            </w:pPr>
          </w:p>
          <w:p w:rsidR="00D74E5C" w:rsidRDefault="00D74E5C">
            <w:pPr>
              <w:spacing w:after="0" w:line="240" w:lineRule="auto"/>
              <w:jc w:val="both"/>
              <w:rPr>
                <w:sz w:val="28"/>
                <w:szCs w:val="28"/>
              </w:rPr>
            </w:pPr>
          </w:p>
          <w:p w:rsidR="00D74E5C" w:rsidRDefault="00F5426A">
            <w:pPr>
              <w:spacing w:after="0" w:line="240" w:lineRule="auto"/>
              <w:jc w:val="center"/>
              <w:rPr>
                <w:sz w:val="28"/>
                <w:szCs w:val="28"/>
              </w:rPr>
            </w:pPr>
            <w:r>
              <w:rPr>
                <w:b/>
                <w:bCs/>
                <w:sz w:val="28"/>
                <w:szCs w:val="28"/>
              </w:rPr>
              <w:t>Nguyễn Mạnh Hùng</w:t>
            </w:r>
          </w:p>
        </w:tc>
      </w:tr>
    </w:tbl>
    <w:p w:rsidR="00D74E5C" w:rsidRDefault="00D74E5C">
      <w:pPr>
        <w:spacing w:before="120" w:after="120" w:line="240" w:lineRule="auto"/>
        <w:jc w:val="both"/>
        <w:rPr>
          <w:sz w:val="28"/>
          <w:szCs w:val="28"/>
        </w:rPr>
      </w:pPr>
    </w:p>
    <w:p w:rsidR="00D74E5C" w:rsidRDefault="00D74E5C">
      <w:pPr>
        <w:spacing w:before="120" w:after="120" w:line="240" w:lineRule="auto"/>
        <w:rPr>
          <w:sz w:val="28"/>
          <w:szCs w:val="28"/>
        </w:rPr>
      </w:pPr>
    </w:p>
    <w:p w:rsidR="00D74E5C" w:rsidRDefault="00F5426A">
      <w:pPr>
        <w:spacing w:before="120" w:after="0" w:line="278" w:lineRule="auto"/>
        <w:jc w:val="right"/>
        <w:rPr>
          <w:b/>
          <w:bCs/>
          <w:iCs/>
          <w:sz w:val="28"/>
          <w:szCs w:val="28"/>
        </w:rPr>
      </w:pPr>
      <w:r>
        <w:rPr>
          <w:sz w:val="28"/>
          <w:szCs w:val="28"/>
        </w:rPr>
        <w:lastRenderedPageBreak/>
        <w:t xml:space="preserve">                                                                                  </w:t>
      </w:r>
    </w:p>
    <w:p w:rsidR="00D74E5C" w:rsidRDefault="00D74E5C">
      <w:pPr>
        <w:spacing w:before="120" w:after="0" w:line="278" w:lineRule="auto"/>
        <w:rPr>
          <w:b/>
          <w:sz w:val="28"/>
          <w:szCs w:val="28"/>
        </w:rPr>
      </w:pPr>
    </w:p>
    <w:sectPr w:rsidR="00D74E5C">
      <w:headerReference w:type="default" r:id="rId9"/>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26A" w:rsidRDefault="00F5426A">
      <w:pPr>
        <w:spacing w:line="240" w:lineRule="auto"/>
      </w:pPr>
      <w:r>
        <w:separator/>
      </w:r>
    </w:p>
  </w:endnote>
  <w:endnote w:type="continuationSeparator" w:id="0">
    <w:p w:rsidR="00F5426A" w:rsidRDefault="00F542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00"/>
    <w:family w:val="auto"/>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default"/>
    <w:sig w:usb0="00000000" w:usb1="00000000" w:usb2="00000000" w:usb3="00000000" w:csb0="00000001" w:csb1="00000000"/>
  </w:font>
  <w:font w:name="Times New Roman Italic">
    <w:altName w:val="Times New Roman"/>
    <w:panose1 w:val="02020503050405090304"/>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26A" w:rsidRDefault="00F5426A">
      <w:pPr>
        <w:spacing w:after="0"/>
      </w:pPr>
      <w:r>
        <w:separator/>
      </w:r>
    </w:p>
  </w:footnote>
  <w:footnote w:type="continuationSeparator" w:id="0">
    <w:p w:rsidR="00F5426A" w:rsidRDefault="00F5426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E5C" w:rsidRDefault="00F5426A">
    <w:pPr>
      <w:pStyle w:val="Header"/>
      <w:jc w:val="both"/>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74E5C" w:rsidRDefault="00F5426A">
                          <w:pPr>
                            <w:pStyle w:val="Header"/>
                          </w:pPr>
                          <w:r>
                            <w:fldChar w:fldCharType="begin"/>
                          </w:r>
                          <w:r>
                            <w:instrText xml:space="preserve"> PAGE  \* MERGEFORMAT </w:instrText>
                          </w:r>
                          <w:r>
                            <w:fldChar w:fldCharType="separate"/>
                          </w:r>
                          <w:r w:rsidR="00067900">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0" o:spid="_x0000_s1027"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" filled="f" stroked="f" strokeweight=".5pt">
              <v:textbox style="mso-fit-shape-to-text:t" inset="0,0,0,0">
                <w:txbxContent>
                  <w:p w:rsidR="00D74E5C" w:rsidRDefault="00F5426A">
                    <w:pPr>
                      <w:pStyle w:val="Header"/>
                    </w:pPr>
                    <w:r>
                      <w:fldChar w:fldCharType="begin"/>
                    </w:r>
                    <w:r>
                      <w:instrText xml:space="preserve"> PAGE  \* MERGEFORMAT </w:instrText>
                    </w:r>
                    <w:r>
                      <w:fldChar w:fldCharType="separate"/>
                    </w:r>
                    <w:r w:rsidR="00067900">
                      <w:rPr>
                        <w:noProof/>
                      </w:rPr>
                      <w:t>1</w:t>
                    </w:r>
                    <w:r>
                      <w:fldChar w:fldCharType="end"/>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4020"/>
    <w:rsid w:val="00024B25"/>
    <w:rsid w:val="00034077"/>
    <w:rsid w:val="00034616"/>
    <w:rsid w:val="00043615"/>
    <w:rsid w:val="00057A8C"/>
    <w:rsid w:val="0006063C"/>
    <w:rsid w:val="00063541"/>
    <w:rsid w:val="00066AFF"/>
    <w:rsid w:val="00067900"/>
    <w:rsid w:val="000B1D56"/>
    <w:rsid w:val="000B2810"/>
    <w:rsid w:val="000B3721"/>
    <w:rsid w:val="000C5FB3"/>
    <w:rsid w:val="000D1EE1"/>
    <w:rsid w:val="00101161"/>
    <w:rsid w:val="0010717E"/>
    <w:rsid w:val="001317A3"/>
    <w:rsid w:val="00136CC0"/>
    <w:rsid w:val="0015074B"/>
    <w:rsid w:val="00154EC0"/>
    <w:rsid w:val="001602C4"/>
    <w:rsid w:val="00166978"/>
    <w:rsid w:val="0018220A"/>
    <w:rsid w:val="00191F6D"/>
    <w:rsid w:val="001948E3"/>
    <w:rsid w:val="001B36AC"/>
    <w:rsid w:val="001C1A75"/>
    <w:rsid w:val="001C22F7"/>
    <w:rsid w:val="001C59B2"/>
    <w:rsid w:val="001D3E04"/>
    <w:rsid w:val="001D68F6"/>
    <w:rsid w:val="001E1985"/>
    <w:rsid w:val="001E3A80"/>
    <w:rsid w:val="001E7548"/>
    <w:rsid w:val="001F46DE"/>
    <w:rsid w:val="00220125"/>
    <w:rsid w:val="002236A2"/>
    <w:rsid w:val="00224B78"/>
    <w:rsid w:val="0023025B"/>
    <w:rsid w:val="002372AB"/>
    <w:rsid w:val="00267E08"/>
    <w:rsid w:val="0029639D"/>
    <w:rsid w:val="002975C3"/>
    <w:rsid w:val="002A3C59"/>
    <w:rsid w:val="002B7BE5"/>
    <w:rsid w:val="002C53C1"/>
    <w:rsid w:val="002C62F7"/>
    <w:rsid w:val="002D2E2A"/>
    <w:rsid w:val="002E368E"/>
    <w:rsid w:val="002E3C1A"/>
    <w:rsid w:val="002F6BC4"/>
    <w:rsid w:val="003133D5"/>
    <w:rsid w:val="003163ED"/>
    <w:rsid w:val="0032653F"/>
    <w:rsid w:val="00326F90"/>
    <w:rsid w:val="00331783"/>
    <w:rsid w:val="003344B2"/>
    <w:rsid w:val="0033472D"/>
    <w:rsid w:val="00341F89"/>
    <w:rsid w:val="003527C5"/>
    <w:rsid w:val="003550D0"/>
    <w:rsid w:val="00386E2E"/>
    <w:rsid w:val="003C3413"/>
    <w:rsid w:val="003D2DF9"/>
    <w:rsid w:val="003E398E"/>
    <w:rsid w:val="003E7A93"/>
    <w:rsid w:val="003F1A89"/>
    <w:rsid w:val="003F31FA"/>
    <w:rsid w:val="003F6D2C"/>
    <w:rsid w:val="00411983"/>
    <w:rsid w:val="00412202"/>
    <w:rsid w:val="00422AF3"/>
    <w:rsid w:val="00435714"/>
    <w:rsid w:val="00445931"/>
    <w:rsid w:val="0044695F"/>
    <w:rsid w:val="0045486A"/>
    <w:rsid w:val="00462E60"/>
    <w:rsid w:val="00473CEE"/>
    <w:rsid w:val="00474FB0"/>
    <w:rsid w:val="00481B71"/>
    <w:rsid w:val="004D02B3"/>
    <w:rsid w:val="004D2265"/>
    <w:rsid w:val="004E05E8"/>
    <w:rsid w:val="004E0D5B"/>
    <w:rsid w:val="004E7F09"/>
    <w:rsid w:val="00510AD6"/>
    <w:rsid w:val="00517DFE"/>
    <w:rsid w:val="00523F07"/>
    <w:rsid w:val="0054293A"/>
    <w:rsid w:val="005632B8"/>
    <w:rsid w:val="005A027C"/>
    <w:rsid w:val="005A16E4"/>
    <w:rsid w:val="005B3D76"/>
    <w:rsid w:val="005D257C"/>
    <w:rsid w:val="005E271E"/>
    <w:rsid w:val="005F5DA6"/>
    <w:rsid w:val="00605B4B"/>
    <w:rsid w:val="00605D72"/>
    <w:rsid w:val="00610809"/>
    <w:rsid w:val="006116F4"/>
    <w:rsid w:val="0061538C"/>
    <w:rsid w:val="00616F2B"/>
    <w:rsid w:val="00633BAD"/>
    <w:rsid w:val="00634100"/>
    <w:rsid w:val="00641775"/>
    <w:rsid w:val="00643732"/>
    <w:rsid w:val="006515E2"/>
    <w:rsid w:val="006562EA"/>
    <w:rsid w:val="0066329B"/>
    <w:rsid w:val="00675CCD"/>
    <w:rsid w:val="006761D5"/>
    <w:rsid w:val="006C5334"/>
    <w:rsid w:val="006D40EF"/>
    <w:rsid w:val="006D5A86"/>
    <w:rsid w:val="006E0AB5"/>
    <w:rsid w:val="006E1311"/>
    <w:rsid w:val="00725862"/>
    <w:rsid w:val="00726080"/>
    <w:rsid w:val="007518D9"/>
    <w:rsid w:val="00752E64"/>
    <w:rsid w:val="00757722"/>
    <w:rsid w:val="00757FCF"/>
    <w:rsid w:val="00781D76"/>
    <w:rsid w:val="00782E5B"/>
    <w:rsid w:val="00787D89"/>
    <w:rsid w:val="00790224"/>
    <w:rsid w:val="00792833"/>
    <w:rsid w:val="00795DD2"/>
    <w:rsid w:val="007B6880"/>
    <w:rsid w:val="007B6D53"/>
    <w:rsid w:val="007E063B"/>
    <w:rsid w:val="007F420C"/>
    <w:rsid w:val="007F707D"/>
    <w:rsid w:val="00805BAE"/>
    <w:rsid w:val="00806C58"/>
    <w:rsid w:val="00817FF2"/>
    <w:rsid w:val="00820261"/>
    <w:rsid w:val="00824943"/>
    <w:rsid w:val="00824F39"/>
    <w:rsid w:val="00851769"/>
    <w:rsid w:val="008775B7"/>
    <w:rsid w:val="00884391"/>
    <w:rsid w:val="00896B4D"/>
    <w:rsid w:val="008B0240"/>
    <w:rsid w:val="008B0B41"/>
    <w:rsid w:val="008E7304"/>
    <w:rsid w:val="009001CF"/>
    <w:rsid w:val="00927C4D"/>
    <w:rsid w:val="009453E8"/>
    <w:rsid w:val="0094750A"/>
    <w:rsid w:val="009702AE"/>
    <w:rsid w:val="00974382"/>
    <w:rsid w:val="00980A58"/>
    <w:rsid w:val="0099015E"/>
    <w:rsid w:val="00990673"/>
    <w:rsid w:val="009952DB"/>
    <w:rsid w:val="009A6E4C"/>
    <w:rsid w:val="009B5FA7"/>
    <w:rsid w:val="009B7AAF"/>
    <w:rsid w:val="009C2B8B"/>
    <w:rsid w:val="009C7FA3"/>
    <w:rsid w:val="009F4474"/>
    <w:rsid w:val="00A02FDA"/>
    <w:rsid w:val="00A046EE"/>
    <w:rsid w:val="00A110E9"/>
    <w:rsid w:val="00A12BA3"/>
    <w:rsid w:val="00A23E4F"/>
    <w:rsid w:val="00A268C4"/>
    <w:rsid w:val="00A50BF1"/>
    <w:rsid w:val="00A52CEB"/>
    <w:rsid w:val="00A53F98"/>
    <w:rsid w:val="00A6381B"/>
    <w:rsid w:val="00A64F73"/>
    <w:rsid w:val="00A734B4"/>
    <w:rsid w:val="00A74624"/>
    <w:rsid w:val="00A841B6"/>
    <w:rsid w:val="00A9127F"/>
    <w:rsid w:val="00A9475E"/>
    <w:rsid w:val="00AA1D8D"/>
    <w:rsid w:val="00AA60FA"/>
    <w:rsid w:val="00AD7606"/>
    <w:rsid w:val="00AF6428"/>
    <w:rsid w:val="00B004EE"/>
    <w:rsid w:val="00B132C7"/>
    <w:rsid w:val="00B16D9D"/>
    <w:rsid w:val="00B26CA0"/>
    <w:rsid w:val="00B47730"/>
    <w:rsid w:val="00B57B6F"/>
    <w:rsid w:val="00B62745"/>
    <w:rsid w:val="00B7696D"/>
    <w:rsid w:val="00B97E15"/>
    <w:rsid w:val="00BA4B20"/>
    <w:rsid w:val="00BC1CBE"/>
    <w:rsid w:val="00BD52AD"/>
    <w:rsid w:val="00BE495D"/>
    <w:rsid w:val="00BE6CBA"/>
    <w:rsid w:val="00C114A4"/>
    <w:rsid w:val="00C118CD"/>
    <w:rsid w:val="00C229EF"/>
    <w:rsid w:val="00C26AA0"/>
    <w:rsid w:val="00C31BA7"/>
    <w:rsid w:val="00C4240A"/>
    <w:rsid w:val="00C75289"/>
    <w:rsid w:val="00C8452E"/>
    <w:rsid w:val="00C96B1D"/>
    <w:rsid w:val="00CA43E5"/>
    <w:rsid w:val="00CA5BA3"/>
    <w:rsid w:val="00CB0664"/>
    <w:rsid w:val="00CC15DA"/>
    <w:rsid w:val="00CC3B1E"/>
    <w:rsid w:val="00CC4BDE"/>
    <w:rsid w:val="00CC5590"/>
    <w:rsid w:val="00CD4660"/>
    <w:rsid w:val="00CE1352"/>
    <w:rsid w:val="00CE2F9C"/>
    <w:rsid w:val="00CE7D86"/>
    <w:rsid w:val="00D108BF"/>
    <w:rsid w:val="00D114E7"/>
    <w:rsid w:val="00D16EA8"/>
    <w:rsid w:val="00D22499"/>
    <w:rsid w:val="00D355AC"/>
    <w:rsid w:val="00D44522"/>
    <w:rsid w:val="00D66B50"/>
    <w:rsid w:val="00D74E5C"/>
    <w:rsid w:val="00D775FF"/>
    <w:rsid w:val="00DC0FA4"/>
    <w:rsid w:val="00DF23AD"/>
    <w:rsid w:val="00DF5E2D"/>
    <w:rsid w:val="00E004E6"/>
    <w:rsid w:val="00E04435"/>
    <w:rsid w:val="00E06C4B"/>
    <w:rsid w:val="00E13BAA"/>
    <w:rsid w:val="00E162FF"/>
    <w:rsid w:val="00E2366B"/>
    <w:rsid w:val="00E339EF"/>
    <w:rsid w:val="00E61C3F"/>
    <w:rsid w:val="00E67281"/>
    <w:rsid w:val="00E82DC1"/>
    <w:rsid w:val="00E86D5E"/>
    <w:rsid w:val="00E94728"/>
    <w:rsid w:val="00E97DDC"/>
    <w:rsid w:val="00EA0A4C"/>
    <w:rsid w:val="00EA4B68"/>
    <w:rsid w:val="00EB0E9B"/>
    <w:rsid w:val="00EB14DA"/>
    <w:rsid w:val="00ED1CB2"/>
    <w:rsid w:val="00ED6820"/>
    <w:rsid w:val="00EE2DB1"/>
    <w:rsid w:val="00EE7EA5"/>
    <w:rsid w:val="00EF0B4D"/>
    <w:rsid w:val="00F04B18"/>
    <w:rsid w:val="00F056A6"/>
    <w:rsid w:val="00F14B54"/>
    <w:rsid w:val="00F33E4C"/>
    <w:rsid w:val="00F43EE3"/>
    <w:rsid w:val="00F5426A"/>
    <w:rsid w:val="00F92893"/>
    <w:rsid w:val="00FA0EEB"/>
    <w:rsid w:val="00FC693F"/>
    <w:rsid w:val="00FD14AB"/>
    <w:rsid w:val="00FD3E02"/>
    <w:rsid w:val="00FE710C"/>
    <w:rsid w:val="00FF3698"/>
    <w:rsid w:val="08942D69"/>
    <w:rsid w:val="0C852F20"/>
    <w:rsid w:val="17C200C7"/>
    <w:rsid w:val="1BFB2E05"/>
    <w:rsid w:val="1C8361D3"/>
    <w:rsid w:val="2861502E"/>
    <w:rsid w:val="415C1C78"/>
    <w:rsid w:val="52C0535B"/>
    <w:rsid w:val="57E84893"/>
    <w:rsid w:val="6186410C"/>
    <w:rsid w:val="693D27D6"/>
    <w:rsid w:val="708E6837"/>
    <w:rsid w:val="71E539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efaultImageDpi w14:val="300"/>
  <w15:docId w15:val="{CB251FC2-7A20-42F3-836B-D3C8CF5E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Times New Roman" w:hAnsi="Times New Roman"/>
      <w:sz w:val="26"/>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BodyText">
    <w:name w:val="Body Text"/>
    <w:basedOn w:val="Normal"/>
    <w:link w:val="BodyTextChar"/>
    <w:uiPriority w:val="99"/>
    <w:unhideWhenUsed/>
    <w:qFormat/>
    <w:pPr>
      <w:spacing w:after="120"/>
    </w:pPr>
  </w:style>
  <w:style w:type="paragraph" w:styleId="BodyText2">
    <w:name w:val="Body Text 2"/>
    <w:basedOn w:val="Normal"/>
    <w:link w:val="BodyText2Char"/>
    <w:uiPriority w:val="99"/>
    <w:unhideWhenUsed/>
    <w:qFormat/>
    <w:pPr>
      <w:spacing w:after="120" w:line="480" w:lineRule="auto"/>
    </w:pPr>
  </w:style>
  <w:style w:type="paragraph" w:styleId="BodyText3">
    <w:name w:val="Body Text 3"/>
    <w:basedOn w:val="Normal"/>
    <w:link w:val="BodyText3Char"/>
    <w:uiPriority w:val="99"/>
    <w:unhideWhenUsed/>
    <w:qFormat/>
    <w:pPr>
      <w:spacing w:after="120"/>
    </w:pPr>
    <w:rPr>
      <w:sz w:val="16"/>
      <w:szCs w:val="16"/>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themeColor="hyperlink"/>
      <w:u w:val="single"/>
    </w:r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Bullet">
    <w:name w:val="List Bullet"/>
    <w:basedOn w:val="Normal"/>
    <w:uiPriority w:val="99"/>
    <w:unhideWhenUsed/>
    <w:qFormat/>
    <w:pPr>
      <w:numPr>
        <w:numId w:val="1"/>
      </w:numPr>
      <w:contextualSpacing/>
    </w:pPr>
  </w:style>
  <w:style w:type="paragraph" w:styleId="ListBullet2">
    <w:name w:val="List Bullet 2"/>
    <w:basedOn w:val="Normal"/>
    <w:uiPriority w:val="99"/>
    <w:unhideWhenUsed/>
    <w:qFormat/>
    <w:pPr>
      <w:numPr>
        <w:numId w:val="2"/>
      </w:numPr>
      <w:contextualSpacing/>
    </w:pPr>
  </w:style>
  <w:style w:type="paragraph" w:styleId="ListBullet3">
    <w:name w:val="List Bullet 3"/>
    <w:basedOn w:val="Normal"/>
    <w:uiPriority w:val="99"/>
    <w:unhideWhenUsed/>
    <w:qFormat/>
    <w:pPr>
      <w:numPr>
        <w:numId w:val="3"/>
      </w:numPr>
      <w:contextualSpacing/>
    </w:pPr>
  </w:style>
  <w:style w:type="paragraph" w:styleId="ListContinue">
    <w:name w:val="List Continue"/>
    <w:basedOn w:val="Normal"/>
    <w:uiPriority w:val="99"/>
    <w:unhideWhenUsed/>
    <w:qFormat/>
    <w:pPr>
      <w:spacing w:after="120"/>
      <w:ind w:left="360"/>
      <w:contextualSpacing/>
    </w:pPr>
  </w:style>
  <w:style w:type="paragraph" w:styleId="ListContinue2">
    <w:name w:val="List Continue 2"/>
    <w:basedOn w:val="Normal"/>
    <w:uiPriority w:val="99"/>
    <w:unhideWhenUsed/>
    <w:qFormat/>
    <w:pPr>
      <w:spacing w:after="120"/>
      <w:ind w:left="720"/>
      <w:contextualSpacing/>
    </w:pPr>
  </w:style>
  <w:style w:type="paragraph" w:styleId="ListContinue3">
    <w:name w:val="List Continue 3"/>
    <w:basedOn w:val="Normal"/>
    <w:uiPriority w:val="99"/>
    <w:unhideWhenUsed/>
    <w:qFormat/>
    <w:pPr>
      <w:spacing w:after="120"/>
      <w:ind w:left="1080"/>
      <w:contextualSpacing/>
    </w:pPr>
  </w:style>
  <w:style w:type="paragraph" w:styleId="ListNumber">
    <w:name w:val="List Number"/>
    <w:basedOn w:val="Normal"/>
    <w:uiPriority w:val="99"/>
    <w:unhideWhenUsed/>
    <w:qFormat/>
    <w:pPr>
      <w:numPr>
        <w:numId w:val="4"/>
      </w:numPr>
      <w:contextualSpacing/>
    </w:pPr>
  </w:style>
  <w:style w:type="paragraph" w:styleId="ListNumber2">
    <w:name w:val="List Number 2"/>
    <w:basedOn w:val="Normal"/>
    <w:uiPriority w:val="99"/>
    <w:unhideWhenUsed/>
    <w:qFormat/>
    <w:pPr>
      <w:numPr>
        <w:numId w:val="5"/>
      </w:numPr>
      <w:contextualSpacing/>
    </w:pPr>
  </w:style>
  <w:style w:type="paragraph" w:styleId="ListNumber3">
    <w:name w:val="List Number 3"/>
    <w:basedOn w:val="Normal"/>
    <w:uiPriority w:val="99"/>
    <w:unhideWhenUsed/>
    <w:qFormat/>
    <w:pPr>
      <w:numPr>
        <w:numId w:val="6"/>
      </w:numPr>
      <w:contextualSpacing/>
    </w:pPr>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paragraph" w:styleId="NormalWeb">
    <w:name w:val="Normal (Web)"/>
    <w:basedOn w:val="Normal"/>
    <w:uiPriority w:val="99"/>
    <w:semiHidden/>
    <w:unhideWhenUsed/>
    <w:qFormat/>
    <w:pPr>
      <w:spacing w:before="100" w:beforeAutospacing="1" w:after="100" w:afterAutospacing="1" w:line="240" w:lineRule="auto"/>
    </w:pPr>
    <w:rPr>
      <w:rFonts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LightShading">
    <w:name w:val="Light Shading"/>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LightGrid-Accent1">
    <w:name w:val="Light Grid Accent 1"/>
    <w:basedOn w:val="TableNormal"/>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LightGrid-Accent2">
    <w:name w:val="Light Grid Accent 2"/>
    <w:basedOn w:val="TableNormal"/>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LightGrid-Accent3">
    <w:name w:val="Light Grid Accent 3"/>
    <w:basedOn w:val="TableNormal"/>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LightGrid-Accent4">
    <w:name w:val="Light Grid Accent 4"/>
    <w:basedOn w:val="TableNormal"/>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LightGrid-Accent5">
    <w:name w:val="Light Grid Accent 5"/>
    <w:basedOn w:val="TableNormal"/>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LightGrid-Accent6">
    <w:name w:val="Light Grid Accent 6"/>
    <w:basedOn w:val="TableNormal"/>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MediumShading1">
    <w:name w:val="Medium Shading 1"/>
    <w:basedOn w:val="TableNormal"/>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qFormat/>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qFormat/>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MediumGrid3-Accent1">
    <w:name w:val="Medium Grid 3 Accent 1"/>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MediumGrid3-Accent2">
    <w:name w:val="Medium Grid 3 Accent 2"/>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MediumGrid3-Accent3">
    <w:name w:val="Medium Grid 3 Accent 3"/>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MediumGrid3-Accent4">
    <w:name w:val="Medium Grid 3 Accent 4"/>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MediumGrid3-Accent5">
    <w:name w:val="Medium Grid 3 Accent 5"/>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MediumGrid3-Accent6">
    <w:name w:val="Medium Grid 3 Accent 6"/>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DarkList">
    <w:name w:val="Dark List"/>
    <w:basedOn w:val="TableNormal"/>
    <w:uiPriority w:val="70"/>
    <w:qFormat/>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qFormat/>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qFormat/>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qFormat/>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qFormat/>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qFormat/>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qFormat/>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qFormat/>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qFormat/>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qFormat/>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qFormat/>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qFormat/>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qFormat/>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qFormat/>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qFormat/>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qFormat/>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qFormat/>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qFormat/>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qFormat/>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qFormat/>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qFormat/>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NoSpacing">
    <w:name w:val="No Spacing"/>
    <w:uiPriority w:val="1"/>
    <w:qFormat/>
    <w:rPr>
      <w:sz w:val="22"/>
      <w:szCs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qFormat/>
  </w:style>
  <w:style w:type="character" w:customStyle="1" w:styleId="BodyText2Char">
    <w:name w:val="Body Text 2 Char"/>
    <w:basedOn w:val="DefaultParagraphFont"/>
    <w:link w:val="BodyText2"/>
    <w:uiPriority w:val="99"/>
    <w:qFormat/>
  </w:style>
  <w:style w:type="character" w:customStyle="1" w:styleId="BodyText3Char">
    <w:name w:val="Body Text 3 Char"/>
    <w:basedOn w:val="DefaultParagraphFont"/>
    <w:link w:val="BodyText3"/>
    <w:uiPriority w:val="99"/>
    <w:qFormat/>
    <w:rPr>
      <w:sz w:val="16"/>
      <w:szCs w:val="16"/>
    </w:rPr>
  </w:style>
  <w:style w:type="character" w:customStyle="1" w:styleId="MacroTextChar">
    <w:name w:val="Macro Text Char"/>
    <w:basedOn w:val="DefaultParagraphFont"/>
    <w:link w:val="MacroText"/>
    <w:uiPriority w:val="99"/>
    <w:qFormat/>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44061" w:themeColor="accent1" w:themeShade="8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i/>
      <w:iCs/>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404040" w:themeColor="text1" w:themeTint="BF"/>
      <w:sz w:val="20"/>
      <w:szCs w:val="20"/>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Pr>
      <w:b/>
      <w:bCs/>
      <w:i/>
      <w:iCs/>
      <w:color w:val="4F81BD" w:themeColor="accent1"/>
    </w:rPr>
  </w:style>
  <w:style w:type="character" w:customStyle="1" w:styleId="SubtleEmphasis1">
    <w:name w:val="Subtle Emphasis1"/>
    <w:basedOn w:val="DefaultParagraphFont"/>
    <w:uiPriority w:val="19"/>
    <w:qFormat/>
    <w:rPr>
      <w:i/>
      <w:iCs/>
      <w:color w:val="7F7F7F" w:themeColor="text1" w:themeTint="80"/>
    </w:rPr>
  </w:style>
  <w:style w:type="character" w:customStyle="1" w:styleId="IntenseEmphasis1">
    <w:name w:val="Intense Emphasis1"/>
    <w:basedOn w:val="DefaultParagraphFont"/>
    <w:uiPriority w:val="21"/>
    <w:qFormat/>
    <w:rPr>
      <w:b/>
      <w:bCs/>
      <w:i/>
      <w:iCs/>
      <w:color w:val="4F81BD" w:themeColor="accent1"/>
    </w:rPr>
  </w:style>
  <w:style w:type="character" w:customStyle="1" w:styleId="SubtleReference1">
    <w:name w:val="Subtle Reference1"/>
    <w:basedOn w:val="DefaultParagraphFont"/>
    <w:uiPriority w:val="31"/>
    <w:qFormat/>
    <w:rPr>
      <w:smallCaps/>
      <w:color w:val="C0504D" w:themeColor="accent2"/>
      <w:u w:val="single"/>
    </w:rPr>
  </w:style>
  <w:style w:type="character" w:customStyle="1" w:styleId="IntenseReference1">
    <w:name w:val="Intense Reference1"/>
    <w:basedOn w:val="DefaultParagraphFont"/>
    <w:uiPriority w:val="32"/>
    <w:qFormat/>
    <w:rPr>
      <w:b/>
      <w:bCs/>
      <w:smallCaps/>
      <w:color w:val="C0504D" w:themeColor="accent2"/>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outlineLvl w:val="9"/>
    </w:pPr>
  </w:style>
  <w:style w:type="character" w:customStyle="1" w:styleId="ng-star-inserted">
    <w:name w:val="ng-star-inserted"/>
    <w:basedOn w:val="DefaultParagraphFont"/>
    <w:qFormat/>
  </w:style>
  <w:style w:type="character" w:customStyle="1" w:styleId="citation-50">
    <w:name w:val="citation-50"/>
    <w:basedOn w:val="DefaultParagraphFont"/>
    <w:qFormat/>
  </w:style>
  <w:style w:type="character" w:customStyle="1" w:styleId="citation-49">
    <w:name w:val="citation-49"/>
    <w:basedOn w:val="DefaultParagraphFont"/>
    <w:qFormat/>
  </w:style>
  <w:style w:type="character" w:customStyle="1" w:styleId="citation-48">
    <w:name w:val="citation-48"/>
    <w:basedOn w:val="DefaultParagraphFont"/>
  </w:style>
  <w:style w:type="character" w:customStyle="1" w:styleId="citation-47">
    <w:name w:val="citation-47"/>
    <w:basedOn w:val="DefaultParagraphFont"/>
  </w:style>
  <w:style w:type="character" w:customStyle="1" w:styleId="citation-46">
    <w:name w:val="citation-46"/>
    <w:basedOn w:val="DefaultParagraphFont"/>
    <w:qFormat/>
  </w:style>
  <w:style w:type="character" w:customStyle="1" w:styleId="citation-45">
    <w:name w:val="citation-45"/>
    <w:basedOn w:val="DefaultParagraphFont"/>
    <w:qFormat/>
  </w:style>
  <w:style w:type="character" w:customStyle="1" w:styleId="citation-44">
    <w:name w:val="citation-44"/>
    <w:basedOn w:val="DefaultParagraphFont"/>
    <w:qFormat/>
  </w:style>
  <w:style w:type="character" w:customStyle="1" w:styleId="citation-43">
    <w:name w:val="citation-43"/>
    <w:basedOn w:val="DefaultParagraphFont"/>
    <w:qFormat/>
  </w:style>
  <w:style w:type="character" w:customStyle="1" w:styleId="citation-41">
    <w:name w:val="citation-41"/>
    <w:basedOn w:val="DefaultParagraphFont"/>
    <w:qFormat/>
  </w:style>
  <w:style w:type="character" w:customStyle="1" w:styleId="citation-40">
    <w:name w:val="citation-40"/>
    <w:basedOn w:val="DefaultParagraphFont"/>
    <w:qFormat/>
  </w:style>
  <w:style w:type="character" w:customStyle="1" w:styleId="citation-39">
    <w:name w:val="citation-39"/>
    <w:basedOn w:val="DefaultParagraphFont"/>
    <w:qFormat/>
  </w:style>
  <w:style w:type="character" w:customStyle="1" w:styleId="citation-38">
    <w:name w:val="citation-38"/>
    <w:basedOn w:val="DefaultParagraphFont"/>
    <w:qFormat/>
  </w:style>
  <w:style w:type="character" w:customStyle="1" w:styleId="citation-121">
    <w:name w:val="citation-121"/>
    <w:basedOn w:val="DefaultParagraphFont"/>
    <w:qFormat/>
  </w:style>
  <w:style w:type="character" w:customStyle="1" w:styleId="citation-120">
    <w:name w:val="citation-120"/>
    <w:basedOn w:val="DefaultParagraphFont"/>
    <w:qFormat/>
  </w:style>
  <w:style w:type="character" w:customStyle="1" w:styleId="citation-119">
    <w:name w:val="citation-119"/>
    <w:basedOn w:val="DefaultParagraphFont"/>
    <w:qFormat/>
  </w:style>
  <w:style w:type="character" w:customStyle="1" w:styleId="citation-118">
    <w:name w:val="citation-118"/>
    <w:basedOn w:val="DefaultParagraphFont"/>
  </w:style>
  <w:style w:type="character" w:customStyle="1" w:styleId="citation-117">
    <w:name w:val="citation-117"/>
    <w:basedOn w:val="DefaultParagraphFont"/>
    <w:qFormat/>
  </w:style>
  <w:style w:type="character" w:customStyle="1" w:styleId="citation-116">
    <w:name w:val="citation-116"/>
    <w:basedOn w:val="DefaultParagraphFont"/>
    <w:qFormat/>
  </w:style>
  <w:style w:type="character" w:customStyle="1" w:styleId="citation-115">
    <w:name w:val="citation-115"/>
    <w:basedOn w:val="DefaultParagraphFont"/>
    <w:qFormat/>
  </w:style>
  <w:style w:type="character" w:customStyle="1" w:styleId="button-label">
    <w:name w:val="button-label"/>
    <w:basedOn w:val="DefaultParagraphFont"/>
  </w:style>
  <w:style w:type="character" w:customStyle="1" w:styleId="citation-114">
    <w:name w:val="citation-114"/>
    <w:basedOn w:val="DefaultParagraphFont"/>
    <w:qFormat/>
  </w:style>
  <w:style w:type="character" w:customStyle="1" w:styleId="citation-113">
    <w:name w:val="citation-113"/>
    <w:basedOn w:val="DefaultParagraphFont"/>
    <w:qFormat/>
  </w:style>
  <w:style w:type="character" w:customStyle="1" w:styleId="citation-112">
    <w:name w:val="citation-112"/>
    <w:basedOn w:val="DefaultParagraphFont"/>
  </w:style>
  <w:style w:type="character" w:customStyle="1" w:styleId="citation-111">
    <w:name w:val="citation-111"/>
    <w:basedOn w:val="DefaultParagraphFont"/>
    <w:qFormat/>
  </w:style>
  <w:style w:type="character" w:customStyle="1" w:styleId="citation-615">
    <w:name w:val="citation-615"/>
    <w:basedOn w:val="DefaultParagraphFont"/>
    <w:qFormat/>
  </w:style>
  <w:style w:type="character" w:customStyle="1" w:styleId="citation-610">
    <w:name w:val="citation-610"/>
    <w:basedOn w:val="DefaultParagraphFont"/>
  </w:style>
  <w:style w:type="character" w:customStyle="1" w:styleId="citation-609">
    <w:name w:val="citation-609"/>
    <w:basedOn w:val="DefaultParagraphFont"/>
    <w:qFormat/>
  </w:style>
  <w:style w:type="character" w:customStyle="1" w:styleId="citation-608">
    <w:name w:val="citation-608"/>
    <w:basedOn w:val="DefaultParagraphFont"/>
  </w:style>
  <w:style w:type="character" w:customStyle="1" w:styleId="citation-606">
    <w:name w:val="citation-606"/>
    <w:basedOn w:val="DefaultParagraphFont"/>
  </w:style>
  <w:style w:type="character" w:customStyle="1" w:styleId="citation-605">
    <w:name w:val="citation-605"/>
    <w:basedOn w:val="DefaultParagraphFont"/>
    <w:qFormat/>
  </w:style>
  <w:style w:type="character" w:customStyle="1" w:styleId="citation-604">
    <w:name w:val="citation-604"/>
    <w:basedOn w:val="DefaultParagraphFont"/>
    <w:qFormat/>
  </w:style>
  <w:style w:type="character" w:customStyle="1" w:styleId="citation-603">
    <w:name w:val="citation-603"/>
    <w:basedOn w:val="DefaultParagraphFont"/>
    <w:qFormat/>
  </w:style>
  <w:style w:type="character" w:customStyle="1" w:styleId="citation-602">
    <w:name w:val="citation-602"/>
    <w:basedOn w:val="DefaultParagraphFont"/>
  </w:style>
  <w:style w:type="character" w:customStyle="1" w:styleId="citation-601">
    <w:name w:val="citation-601"/>
    <w:basedOn w:val="DefaultParagraphFont"/>
  </w:style>
  <w:style w:type="character" w:customStyle="1" w:styleId="citation-600">
    <w:name w:val="citation-600"/>
    <w:basedOn w:val="DefaultParagraphFont"/>
  </w:style>
  <w:style w:type="character" w:customStyle="1" w:styleId="citation-599">
    <w:name w:val="citation-599"/>
    <w:basedOn w:val="DefaultParagraphFont"/>
  </w:style>
  <w:style w:type="character" w:customStyle="1" w:styleId="citation-598">
    <w:name w:val="citation-598"/>
    <w:basedOn w:val="DefaultParagraphFont"/>
    <w:qFormat/>
  </w:style>
  <w:style w:type="character" w:customStyle="1" w:styleId="citation-597">
    <w:name w:val="citation-597"/>
    <w:basedOn w:val="DefaultParagraphFont"/>
  </w:style>
  <w:style w:type="character" w:customStyle="1" w:styleId="citation-596">
    <w:name w:val="citation-596"/>
    <w:basedOn w:val="DefaultParagraphFont"/>
    <w:qFormat/>
  </w:style>
  <w:style w:type="character" w:customStyle="1" w:styleId="CommentTextChar">
    <w:name w:val="Comment Text Char"/>
    <w:basedOn w:val="DefaultParagraphFont"/>
    <w:link w:val="CommentText"/>
    <w:uiPriority w:val="99"/>
    <w:semiHidden/>
    <w:qFormat/>
    <w:rPr>
      <w:rFonts w:ascii="Times New Roman" w:eastAsia="Times New Roman" w:hAnsi="Times New Roman"/>
    </w:rPr>
  </w:style>
  <w:style w:type="character" w:customStyle="1" w:styleId="CommentSubjectChar">
    <w:name w:val="Comment Subject Char"/>
    <w:basedOn w:val="CommentTextChar"/>
    <w:link w:val="CommentSubject"/>
    <w:uiPriority w:val="99"/>
    <w:semiHidden/>
    <w:rPr>
      <w:rFonts w:ascii="Times New Roman" w:eastAsia="Times New Roman" w:hAnsi="Times New Roman"/>
      <w:b/>
      <w:bCs/>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itation-440">
    <w:name w:val="citation-440"/>
    <w:basedOn w:val="DefaultParagraphFont"/>
  </w:style>
  <w:style w:type="character" w:customStyle="1" w:styleId="citation-68">
    <w:name w:val="citation-68"/>
    <w:basedOn w:val="DefaultParagraphFont"/>
    <w:qFormat/>
  </w:style>
  <w:style w:type="character" w:customStyle="1" w:styleId="citation-67">
    <w:name w:val="citation-67"/>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470C2-C993-4D8F-A95B-19F0F5BA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2091</Words>
  <Characters>11924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Van thu</cp:lastModifiedBy>
  <cp:revision>2</cp:revision>
  <dcterms:created xsi:type="dcterms:W3CDTF">2026-02-24T06:45:00Z</dcterms:created>
  <dcterms:modified xsi:type="dcterms:W3CDTF">2026-02-24T06:45:00Z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640033F5492E4CCC9BCFD212FAA242DF_13</vt:lpwstr>
  </property>
</Properties>
</file>